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lang w:val="en-US" w:eastAsia="zh-CN"/>
        </w:rPr>
      </w:pPr>
      <w:bookmarkStart w:id="0" w:name="OLE_LINK34"/>
      <w:bookmarkStart w:id="1" w:name="OLE_LINK33"/>
      <w:r>
        <w:rPr>
          <w:rFonts w:hint="default" w:ascii="Times New Roman" w:hAnsi="Times New Roman" w:cs="Times New Roman"/>
          <w:b/>
          <w:bCs/>
        </w:rPr>
        <w:t>3GPP TSG RAN WG1 #1</w:t>
      </w:r>
      <w:r>
        <w:rPr>
          <w:rFonts w:hint="default" w:ascii="Times New Roman" w:hAnsi="Times New Roman" w:cs="Times New Roman"/>
          <w:b/>
          <w:bCs/>
          <w:lang w:val="en-US" w:eastAsia="zh-CN"/>
        </w:rPr>
        <w:t>2</w:t>
      </w:r>
      <w:r>
        <w:rPr>
          <w:rFonts w:hint="eastAsia" w:ascii="Times New Roman" w:hAnsi="Times New Roman" w:cs="Times New Roman"/>
          <w:b/>
          <w:bCs/>
          <w:lang w:val="en-US" w:eastAsia="zh-CN"/>
        </w:rPr>
        <w:t xml:space="preserve">1   </w:t>
      </w:r>
      <w:r>
        <w:rPr>
          <w:rFonts w:hint="default" w:ascii="Times New Roman" w:hAnsi="Times New Roman" w:cs="Times New Roman"/>
          <w:b/>
          <w:bCs/>
        </w:rPr>
        <w:t xml:space="preserve">                                                                                        </w:t>
      </w:r>
      <w:r>
        <w:rPr>
          <w:rFonts w:hint="default" w:ascii="Times New Roman" w:hAnsi="Times New Roman" w:cs="Times New Roman"/>
          <w:b/>
          <w:bCs/>
          <w:lang w:eastAsia="zh-CN"/>
        </w:rPr>
        <w:t xml:space="preserve"> </w:t>
      </w:r>
      <w:r>
        <w:rPr>
          <w:rFonts w:hint="default" w:ascii="Times New Roman" w:hAnsi="Times New Roman" w:cs="Times New Roman"/>
          <w:b/>
          <w:bCs/>
        </w:rPr>
        <w:t xml:space="preserve"> </w:t>
      </w:r>
      <w:r>
        <w:rPr>
          <w:rFonts w:hint="default" w:ascii="Times New Roman" w:hAnsi="Times New Roman" w:cs="Times New Roman"/>
          <w:b/>
          <w:bCs/>
          <w:lang w:val="en-US" w:eastAsia="zh-CN"/>
        </w:rPr>
        <w:t xml:space="preserve">   </w:t>
      </w:r>
      <w:r>
        <w:rPr>
          <w:rFonts w:hint="default" w:ascii="Times New Roman" w:hAnsi="Times New Roman" w:cs="Times New Roman"/>
          <w:b/>
          <w:bCs/>
        </w:rPr>
        <w:t xml:space="preserve"> R1-2</w:t>
      </w:r>
      <w:r>
        <w:rPr>
          <w:rFonts w:hint="default" w:ascii="Times New Roman" w:hAnsi="Times New Roman" w:cs="Times New Roman"/>
          <w:b/>
          <w:bCs/>
          <w:lang w:val="en-US" w:eastAsia="zh-CN"/>
        </w:rPr>
        <w:t>50</w:t>
      </w:r>
      <w:r>
        <w:rPr>
          <w:rFonts w:hint="eastAsia" w:ascii="Times New Roman" w:hAnsi="Times New Roman" w:cs="Times New Roman"/>
          <w:b/>
          <w:bCs/>
          <w:lang w:val="en-US" w:eastAsia="zh-CN"/>
        </w:rPr>
        <w:t>4166</w:t>
      </w:r>
    </w:p>
    <w:p w14:paraId="23A182E0">
      <w:pPr>
        <w:tabs>
          <w:tab w:val="center" w:pos="4536"/>
          <w:tab w:val="right" w:pos="9072"/>
        </w:tabs>
        <w:rPr>
          <w:rFonts w:hint="default" w:ascii="Times New Roman" w:hAnsi="Times New Roman" w:eastAsia="MS Mincho" w:cs="Times New Roman"/>
          <w:b/>
          <w:bCs/>
          <w:sz w:val="22"/>
          <w:szCs w:val="22"/>
          <w:lang w:eastAsia="ja-JP"/>
        </w:rPr>
      </w:pPr>
      <w:r>
        <w:rPr>
          <w:rFonts w:hint="eastAsia" w:ascii="Times New Roman" w:hAnsi="Times New Roman" w:eastAsia="宋体" w:cs="Times New Roman"/>
          <w:b/>
          <w:bCs/>
          <w:sz w:val="22"/>
          <w:szCs w:val="22"/>
          <w:lang w:val="en-US" w:eastAsia="zh-CN"/>
        </w:rPr>
        <w:t>St Julian</w:t>
      </w:r>
      <w:r>
        <w:rPr>
          <w:rFonts w:hint="default" w:ascii="Times New Roman" w:hAnsi="Times New Roman" w:eastAsia="宋体" w:cs="Times New Roman"/>
          <w:b/>
          <w:bCs/>
          <w:sz w:val="22"/>
          <w:szCs w:val="22"/>
          <w:lang w:val="en-US" w:eastAsia="zh-CN"/>
        </w:rPr>
        <w:t>’</w:t>
      </w:r>
      <w:r>
        <w:rPr>
          <w:rFonts w:hint="eastAsia" w:ascii="Times New Roman" w:hAnsi="Times New Roman" w:eastAsia="宋体" w:cs="Times New Roman"/>
          <w:b/>
          <w:bCs/>
          <w:sz w:val="22"/>
          <w:szCs w:val="22"/>
          <w:lang w:val="en-US" w:eastAsia="zh-CN"/>
        </w:rPr>
        <w:t>s Malta</w:t>
      </w:r>
      <w:r>
        <w:rPr>
          <w:rFonts w:hint="default" w:ascii="Times New Roman" w:hAnsi="Times New Roman" w:eastAsia="MS Mincho" w:cs="Times New Roman"/>
          <w:b/>
          <w:bCs/>
          <w:sz w:val="22"/>
          <w:szCs w:val="22"/>
          <w:lang w:eastAsia="ja-JP"/>
        </w:rPr>
        <w:t xml:space="preserve">, </w:t>
      </w:r>
      <w:r>
        <w:rPr>
          <w:rFonts w:hint="eastAsia" w:ascii="Times New Roman" w:hAnsi="Times New Roman" w:eastAsia="宋体" w:cs="Times New Roman"/>
          <w:b/>
          <w:bCs/>
          <w:sz w:val="22"/>
          <w:szCs w:val="22"/>
          <w:lang w:val="en-US" w:eastAsia="zh-CN"/>
        </w:rPr>
        <w:t>May</w:t>
      </w:r>
      <w:r>
        <w:rPr>
          <w:rFonts w:hint="default" w:ascii="Times New Roman" w:hAnsi="Times New Roman" w:eastAsia="Malgun Gothic" w:cs="Times New Roman"/>
          <w:b/>
          <w:bCs/>
          <w:sz w:val="22"/>
          <w:szCs w:val="22"/>
          <w:lang w:eastAsia="ko-KR"/>
        </w:rPr>
        <w:t xml:space="preserve"> </w:t>
      </w:r>
      <w:r>
        <w:rPr>
          <w:rFonts w:hint="eastAsia" w:ascii="Times New Roman" w:hAnsi="Times New Roman" w:eastAsia="宋体" w:cs="Times New Roman"/>
          <w:b/>
          <w:bCs/>
          <w:sz w:val="22"/>
          <w:szCs w:val="22"/>
          <w:lang w:val="en-US" w:eastAsia="zh-CN"/>
        </w:rPr>
        <w:t>19</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xml:space="preserve">– </w:t>
      </w:r>
      <w:r>
        <w:rPr>
          <w:rFonts w:hint="eastAsia" w:ascii="Times New Roman" w:hAnsi="Times New Roman" w:cs="Times New Roman"/>
          <w:b/>
          <w:bCs/>
          <w:sz w:val="22"/>
          <w:szCs w:val="22"/>
          <w:lang w:val="en-US" w:eastAsia="zh-CN"/>
        </w:rPr>
        <w:t>23</w:t>
      </w:r>
      <w:r>
        <w:rPr>
          <w:rFonts w:hint="eastAsia" w:ascii="Times New Roman" w:hAnsi="Times New Roman" w:cs="Times New Roman" w:eastAsiaTheme="minorEastAsia"/>
          <w:b/>
          <w:bCs/>
          <w:sz w:val="22"/>
          <w:szCs w:val="22"/>
          <w:vertAlign w:val="superscript"/>
          <w:lang w:val="en-US" w:eastAsia="zh-CN"/>
        </w:rPr>
        <w:t>th</w:t>
      </w:r>
      <w:r>
        <w:rPr>
          <w:rFonts w:hint="default" w:ascii="Times New Roman" w:hAnsi="Times New Roman" w:eastAsia="MS Mincho" w:cs="Times New Roman"/>
          <w:b/>
          <w:bCs/>
          <w:sz w:val="22"/>
          <w:szCs w:val="22"/>
          <w:lang w:eastAsia="ja-JP"/>
        </w:rPr>
        <w:t>, 2025</w:t>
      </w:r>
    </w:p>
    <w:p w14:paraId="79171B69">
      <w:pPr>
        <w:tabs>
          <w:tab w:val="right" w:pos="9360"/>
        </w:tabs>
        <w:spacing w:after="0"/>
        <w:jc w:val="both"/>
        <w:rPr>
          <w:rFonts w:hint="default" w:ascii="Times New Roman" w:hAnsi="Times New Roman" w:eastAsia="MS Mincho" w:cs="Times New Roman"/>
          <w:b/>
        </w:rPr>
      </w:pPr>
    </w:p>
    <w:p w14:paraId="23F2E5E8">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Source:               TCL</w:t>
      </w:r>
    </w:p>
    <w:p w14:paraId="386AC634">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 xml:space="preserve">Title:                  </w:t>
      </w:r>
      <w:bookmarkStart w:id="2" w:name="OLE_LINK19"/>
      <w:r>
        <w:rPr>
          <w:rFonts w:hint="default" w:ascii="Times New Roman" w:hAnsi="Times New Roman" w:cs="Times New Roman"/>
          <w:szCs w:val="22"/>
        </w:rPr>
        <w:t xml:space="preserve">  </w:t>
      </w:r>
      <w:bookmarkEnd w:id="2"/>
      <w:r>
        <w:rPr>
          <w:rFonts w:hint="default" w:ascii="Times New Roman" w:hAnsi="Times New Roman" w:cs="Times New Roman"/>
          <w:szCs w:val="22"/>
        </w:rPr>
        <w:t>Discussion on NR-NTN Downlink Coverage Enhancement</w:t>
      </w:r>
    </w:p>
    <w:p w14:paraId="73429952">
      <w:pPr>
        <w:pStyle w:val="49"/>
        <w:tabs>
          <w:tab w:val="clear" w:pos="4536"/>
        </w:tabs>
        <w:jc w:val="both"/>
        <w:rPr>
          <w:rFonts w:hint="default" w:ascii="Times New Roman" w:hAnsi="Times New Roman" w:eastAsia="宋体" w:cs="Times New Roman"/>
          <w:szCs w:val="22"/>
          <w:lang w:eastAsia="zh-CN"/>
        </w:rPr>
      </w:pPr>
      <w:r>
        <w:rPr>
          <w:rFonts w:hint="default" w:ascii="Times New Roman" w:hAnsi="Times New Roman" w:cs="Times New Roman"/>
          <w:szCs w:val="22"/>
        </w:rPr>
        <w:t>Agenda item:      9.11.</w:t>
      </w:r>
      <w:r>
        <w:rPr>
          <w:rFonts w:hint="default" w:ascii="Times New Roman" w:hAnsi="Times New Roman" w:eastAsia="宋体" w:cs="Times New Roman"/>
          <w:szCs w:val="22"/>
          <w:lang w:eastAsia="zh-CN"/>
        </w:rPr>
        <w:t>1</w:t>
      </w:r>
    </w:p>
    <w:p w14:paraId="5D00D639">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636E329E">
      <w:pPr>
        <w:widowControl w:val="0"/>
        <w:spacing w:after="120"/>
        <w:jc w:val="both"/>
        <w:rPr>
          <w:rFonts w:hint="default" w:ascii="Times New Roman" w:hAnsi="Times New Roman" w:cs="Times New Roman"/>
          <w:lang w:eastAsia="zh-CN"/>
        </w:rPr>
      </w:pPr>
      <w:r>
        <w:rPr>
          <w:rFonts w:hint="default" w:ascii="Times New Roman" w:hAnsi="Times New Roman" w:cs="Times New Roman"/>
        </w:rPr>
        <w:t>In</w:t>
      </w:r>
      <w:r>
        <w:rPr>
          <w:rFonts w:hint="default" w:ascii="Times New Roman" w:hAnsi="Times New Roman" w:cs="Times New Roman"/>
          <w:lang w:eastAsia="zh-CN"/>
        </w:rPr>
        <w:t xml:space="preserve"> the </w:t>
      </w:r>
      <w:r>
        <w:rPr>
          <w:rFonts w:hint="default" w:ascii="Times New Roman" w:hAnsi="Times New Roman" w:cs="Times New Roman"/>
        </w:rPr>
        <w:t xml:space="preserve">RAN </w:t>
      </w:r>
      <w:r>
        <w:rPr>
          <w:rFonts w:hint="default" w:ascii="Times New Roman" w:hAnsi="Times New Roman" w:cs="Times New Roman"/>
          <w:lang w:eastAsia="zh-CN"/>
        </w:rPr>
        <w:t>#10</w:t>
      </w:r>
      <w:r>
        <w:rPr>
          <w:rFonts w:hint="default" w:ascii="Times New Roman" w:hAnsi="Times New Roman" w:cs="Times New Roman"/>
          <w:lang w:val="en-US" w:eastAsia="zh-CN"/>
        </w:rPr>
        <w:t>6</w:t>
      </w:r>
      <w:r>
        <w:rPr>
          <w:rFonts w:hint="default" w:ascii="Times New Roman" w:hAnsi="Times New Roman" w:cs="Times New Roman"/>
          <w:lang w:eastAsia="zh-CN"/>
        </w:rPr>
        <w:t xml:space="preserve"> meeting, a revised WID was approved for Rel-19 NR NTN [1], </w:t>
      </w:r>
      <w:r>
        <w:rPr>
          <w:rFonts w:hint="default" w:ascii="Times New Roman" w:hAnsi="Times New Roman" w:cs="Times New Roman"/>
        </w:rPr>
        <w:t xml:space="preserve">one of the objectives of the WID is related to </w:t>
      </w:r>
      <w:r>
        <w:rPr>
          <w:rFonts w:hint="default" w:ascii="Times New Roman" w:hAnsi="Times New Roman" w:cs="Times New Roman"/>
          <w:lang w:eastAsia="zh-CN"/>
        </w:rPr>
        <w:t>downlink coverage enhancement</w:t>
      </w:r>
      <w:r>
        <w:rPr>
          <w:rFonts w:hint="default" w:ascii="Times New Roman" w:hAnsi="Times New Roman" w:cs="Times New Roman"/>
        </w:rPr>
        <w:t xml:space="preserve">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357C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4A910687">
            <w:pPr>
              <w:numPr>
                <w:ilvl w:val="0"/>
                <w:numId w:val="0"/>
              </w:numPr>
              <w:spacing w:after="0" w:line="276" w:lineRule="auto"/>
              <w:ind w:leftChars="0"/>
              <w:rPr>
                <w:rFonts w:hint="default" w:ascii="Times New Roman" w:hAnsi="Times New Roman" w:eastAsia="Calibri" w:cs="Times New Roman"/>
                <w:sz w:val="20"/>
                <w:szCs w:val="20"/>
                <w:lang w:val="en-US" w:eastAsia="ko-KR"/>
              </w:rPr>
            </w:pPr>
            <w:r>
              <w:rPr>
                <w:rFonts w:hint="default" w:ascii="Times New Roman" w:hAnsi="Times New Roman" w:eastAsia="Calibri" w:cs="Times New Roman"/>
                <w:sz w:val="20"/>
                <w:szCs w:val="20"/>
                <w:lang w:val="en-US" w:eastAsia="ko-KR"/>
              </w:rPr>
              <w:t>Specify</w:t>
            </w:r>
            <w:bookmarkStart w:id="3" w:name="_Hlk153196886"/>
            <w:r>
              <w:rPr>
                <w:rFonts w:hint="default" w:ascii="Times New Roman" w:hAnsi="Times New Roman" w:eastAsia="Calibri" w:cs="Times New Roman"/>
                <w:sz w:val="20"/>
                <w:szCs w:val="20"/>
                <w:lang w:val="en-US" w:eastAsia="ko-KR"/>
              </w:rPr>
              <w:t xml:space="preserve"> </w:t>
            </w:r>
            <w:bookmarkEnd w:id="3"/>
            <w:r>
              <w:rPr>
                <w:rFonts w:hint="default" w:ascii="Times New Roman" w:hAnsi="Times New Roman" w:eastAsia="Calibri" w:cs="Times New Roman"/>
                <w:sz w:val="20"/>
                <w:szCs w:val="20"/>
                <w:lang w:val="en-US" w:eastAsia="ko-KR"/>
              </w:rPr>
              <w:t>downlink coverage enhancements targeting support for additional reference satellite payload parameters covering both GSO and NGSO constellations operating in FR1-NTN or FR2-NTN [RAN1, RAN2, RAN4]</w:t>
            </w:r>
          </w:p>
          <w:p w14:paraId="29D57462">
            <w:pPr>
              <w:pStyle w:val="83"/>
              <w:widowControl w:val="0"/>
              <w:numPr>
                <w:ilvl w:val="0"/>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BC2839B">
            <w:pPr>
              <w:pStyle w:val="83"/>
              <w:widowControl w:val="0"/>
              <w:numPr>
                <w:ilvl w:val="0"/>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19A469C">
            <w:pPr>
              <w:pStyle w:val="83"/>
              <w:widowControl w:val="0"/>
              <w:numPr>
                <w:ilvl w:val="0"/>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2F706D8">
            <w:pPr>
              <w:pStyle w:val="83"/>
              <w:widowControl w:val="0"/>
              <w:numPr>
                <w:ilvl w:val="1"/>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Link level enhancements are to be specified for the following channels:</w:t>
            </w:r>
          </w:p>
          <w:p w14:paraId="478672EC">
            <w:pPr>
              <w:pStyle w:val="83"/>
              <w:widowControl w:val="0"/>
              <w:numPr>
                <w:ilvl w:val="2"/>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PDCCH at least for CSS (except for Type-3) via PDCCH repetition</w:t>
            </w:r>
          </w:p>
          <w:p w14:paraId="205A57D8">
            <w:pPr>
              <w:pStyle w:val="83"/>
              <w:widowControl w:val="0"/>
              <w:numPr>
                <w:ilvl w:val="2"/>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PDSCH with Msg4 via PDSCH repetition</w:t>
            </w:r>
          </w:p>
          <w:p w14:paraId="5D633621">
            <w:pPr>
              <w:pStyle w:val="83"/>
              <w:widowControl w:val="0"/>
              <w:numPr>
                <w:ilvl w:val="2"/>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PDSCH with SIB1 via 2 PDSCH repetitions within 20 ms duration</w:t>
            </w:r>
          </w:p>
          <w:p w14:paraId="4C19206F">
            <w:pPr>
              <w:pStyle w:val="83"/>
              <w:widowControl w:val="0"/>
              <w:numPr>
                <w:ilvl w:val="1"/>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System-level enhancements are to be specified for the following:</w:t>
            </w:r>
          </w:p>
          <w:p w14:paraId="01F79C73">
            <w:pPr>
              <w:pStyle w:val="83"/>
              <w:numPr>
                <w:ilvl w:val="2"/>
                <w:numId w:val="16"/>
              </w:numPr>
              <w:autoSpaceDE w:val="0"/>
              <w:autoSpaceDN w:val="0"/>
              <w:adjustRightInd w:val="0"/>
              <w:snapToGrid w:val="0"/>
              <w:spacing w:after="12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Support of extended periodicity of the half frames with SS/PBCH blocks assumed by UE during initial access.</w:t>
            </w:r>
          </w:p>
          <w:p w14:paraId="50CCA4FF">
            <w:pPr>
              <w:pStyle w:val="83"/>
              <w:numPr>
                <w:ilvl w:val="3"/>
                <w:numId w:val="16"/>
              </w:numPr>
              <w:autoSpaceDE w:val="0"/>
              <w:autoSpaceDN w:val="0"/>
              <w:adjustRightInd w:val="0"/>
              <w:snapToGrid w:val="0"/>
              <w:spacing w:after="12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The maximum of the additional default value (apart from the existing 20ms value) is 160 ms</w:t>
            </w:r>
          </w:p>
          <w:p w14:paraId="5F3A773F">
            <w:pPr>
              <w:pStyle w:val="83"/>
              <w:widowControl w:val="0"/>
              <w:numPr>
                <w:ilvl w:val="0"/>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Notes for this objective:</w:t>
            </w:r>
          </w:p>
          <w:p w14:paraId="28E3BB82">
            <w:pPr>
              <w:pStyle w:val="83"/>
              <w:widowControl w:val="0"/>
              <w:numPr>
                <w:ilvl w:val="1"/>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SSB channel enhancement other than SSB periodicity extension is not considered</w:t>
            </w:r>
          </w:p>
          <w:p w14:paraId="309E4F00">
            <w:pPr>
              <w:pStyle w:val="83"/>
              <w:widowControl w:val="0"/>
              <w:numPr>
                <w:ilvl w:val="2"/>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RAN1 should consider issues such as UE’s cell search complexity and impact to initial cell selection, latency and success rate, for the above extension</w:t>
            </w:r>
          </w:p>
          <w:p w14:paraId="7539C2C4">
            <w:pPr>
              <w:pStyle w:val="83"/>
              <w:widowControl w:val="0"/>
              <w:numPr>
                <w:ilvl w:val="1"/>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The SSB periodicity enhancements potentially defined in this WID only apply to NTN operation</w:t>
            </w:r>
          </w:p>
          <w:p w14:paraId="68E75C87">
            <w:pPr>
              <w:pStyle w:val="83"/>
              <w:widowControl w:val="0"/>
              <w:numPr>
                <w:ilvl w:val="1"/>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Antenna gain of UE shall be assumed to be -5.5dBi in case of smartphone in FR1-NTN, the UE is assumed to be a full duplex UE, and at least 2Rx are considered at the UE</w:t>
            </w:r>
          </w:p>
          <w:p w14:paraId="50E9B38C">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sz w:val="20"/>
                <w:szCs w:val="20"/>
              </w:rPr>
              <w:t>NGSO to be considered in priority: LEO Set-1 @ 600 km</w:t>
            </w:r>
          </w:p>
        </w:tc>
      </w:tr>
    </w:tbl>
    <w:p w14:paraId="0BCE2F12">
      <w:pPr>
        <w:overflowPunct w:val="0"/>
        <w:autoSpaceDE w:val="0"/>
        <w:autoSpaceDN w:val="0"/>
        <w:adjustRightInd w:val="0"/>
        <w:spacing w:before="240" w:after="240" w:line="264" w:lineRule="auto"/>
        <w:jc w:val="both"/>
        <w:textAlignment w:val="baseline"/>
        <w:rPr>
          <w:rFonts w:hint="default" w:ascii="Times New Roman" w:hAnsi="Times New Roman" w:cs="Times New Roman"/>
          <w:lang w:eastAsia="zh-CN"/>
        </w:rPr>
      </w:pPr>
      <w:r>
        <w:rPr>
          <w:rFonts w:hint="default" w:ascii="Times New Roman" w:hAnsi="Times New Roman" w:cs="Times New Roman"/>
          <w:lang w:eastAsia="zh-CN"/>
        </w:rPr>
        <w:t>In RAN1#1</w:t>
      </w:r>
      <w:r>
        <w:rPr>
          <w:rFonts w:hint="default" w:ascii="Times New Roman" w:hAnsi="Times New Roman" w:cs="Times New Roman"/>
          <w:lang w:val="en-US" w:eastAsia="zh-CN"/>
        </w:rPr>
        <w:t>20</w:t>
      </w:r>
      <w:r>
        <w:rPr>
          <w:rFonts w:hint="eastAsia" w:ascii="Times New Roman" w:hAnsi="Times New Roman" w:cs="Times New Roman"/>
          <w:lang w:val="en-US" w:eastAsia="zh-CN"/>
        </w:rPr>
        <w:t>bis</w:t>
      </w:r>
      <w:r>
        <w:rPr>
          <w:rFonts w:hint="default" w:ascii="Times New Roman" w:hAnsi="Times New Roman" w:cs="Times New Roman"/>
          <w:lang w:eastAsia="zh-CN"/>
        </w:rPr>
        <w:t xml:space="preserve"> meeting [2], the following agreements have been achieved. </w:t>
      </w:r>
    </w:p>
    <w:p w14:paraId="29C9E6EB">
      <w:pPr>
        <w:rPr>
          <w:rFonts w:ascii="Times New Roman" w:hAnsi="Times New Roman"/>
          <w:bCs/>
          <w:szCs w:val="20"/>
        </w:rPr>
      </w:pPr>
      <w:r>
        <w:rPr>
          <w:rFonts w:ascii="Times New Roman" w:hAnsi="Times New Roman"/>
          <w:bCs/>
          <w:szCs w:val="20"/>
          <w:highlight w:val="green"/>
        </w:rPr>
        <w:t>Agreement</w:t>
      </w:r>
    </w:p>
    <w:p w14:paraId="41AC87AF">
      <w:pPr>
        <w:rPr>
          <w:rFonts w:ascii="Times New Roman" w:hAnsi="Times New Roman"/>
          <w:szCs w:val="20"/>
        </w:rPr>
      </w:pPr>
      <w:r>
        <w:rPr>
          <w:rFonts w:ascii="Times New Roman" w:hAnsi="Times New Roman"/>
          <w:szCs w:val="20"/>
        </w:rPr>
        <w:t xml:space="preserve">When PDCCH CSS type-0 repetition is performed, for SIB1 link level enhancement, support </w:t>
      </w:r>
      <w:r>
        <w:rPr>
          <w:rFonts w:ascii="Times New Roman" w:hAnsi="Times New Roman" w:eastAsia="Malgun Gothic"/>
          <w:szCs w:val="20"/>
        </w:rPr>
        <w:t>PDSCH repetition of SIB1 transmitted within the same slot as the type0-CSS PDCCH repetition.</w:t>
      </w:r>
    </w:p>
    <w:p w14:paraId="12DE14E7">
      <w:pPr>
        <w:numPr>
          <w:ilvl w:val="1"/>
          <w:numId w:val="17"/>
        </w:numPr>
        <w:tabs>
          <w:tab w:val="left" w:pos="0"/>
        </w:tabs>
        <w:rPr>
          <w:rFonts w:ascii="Times New Roman" w:hAnsi="Times New Roman"/>
          <w:szCs w:val="20"/>
          <w:lang w:eastAsia="zh-CN"/>
        </w:rPr>
      </w:pPr>
      <w:r>
        <w:rPr>
          <w:rFonts w:ascii="Times New Roman" w:hAnsi="Times New Roman"/>
          <w:szCs w:val="20"/>
          <w:lang w:eastAsia="zh-CN"/>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lang w:eastAsia="zh-CN"/>
        </w:rPr>
        <w:t>.</w:t>
      </w:r>
    </w:p>
    <w:p w14:paraId="6CD48A9A">
      <w:pPr>
        <w:numPr>
          <w:ilvl w:val="1"/>
          <w:numId w:val="17"/>
        </w:numPr>
        <w:tabs>
          <w:tab w:val="left" w:pos="0"/>
        </w:tabs>
        <w:rPr>
          <w:rFonts w:ascii="Times New Roman" w:hAnsi="Times New Roman"/>
          <w:szCs w:val="20"/>
          <w:lang w:eastAsia="zh-CN"/>
        </w:rPr>
      </w:pPr>
      <w:r>
        <w:rPr>
          <w:rFonts w:ascii="Times New Roman" w:hAnsi="Times New Roman"/>
          <w:szCs w:val="20"/>
          <w:lang w:eastAsia="zh-CN"/>
        </w:rPr>
        <w:t>Each PDSCH SIB1 repetition is within the same slot of each PDCCH candidate for scheduling DCI</w:t>
      </w:r>
    </w:p>
    <w:p w14:paraId="30D627FD">
      <w:pPr>
        <w:numPr>
          <w:ilvl w:val="1"/>
          <w:numId w:val="17"/>
        </w:numPr>
        <w:tabs>
          <w:tab w:val="left" w:pos="0"/>
        </w:tabs>
        <w:rPr>
          <w:rFonts w:ascii="Times New Roman" w:hAnsi="Times New Roman"/>
          <w:szCs w:val="20"/>
          <w:lang w:eastAsia="zh-CN"/>
        </w:rPr>
      </w:pPr>
      <w:r>
        <w:rPr>
          <w:rFonts w:ascii="Times New Roman" w:hAnsi="Times New Roman"/>
          <w:szCs w:val="20"/>
          <w:lang w:eastAsia="zh-CN"/>
        </w:rPr>
        <w:t>The two associated PDSCHs have the same RV</w:t>
      </w:r>
    </w:p>
    <w:p w14:paraId="22C8DA12">
      <w:pPr>
        <w:rPr>
          <w:rFonts w:ascii="Times New Roman" w:hAnsi="Times New Roman" w:eastAsia="Malgun Gothic"/>
          <w:lang w:val="en-US" w:eastAsia="zh-CN"/>
        </w:rPr>
      </w:pPr>
      <w:r>
        <w:rPr>
          <w:rFonts w:ascii="Times New Roman" w:hAnsi="Times New Roman"/>
          <w:szCs w:val="20"/>
        </w:rPr>
        <w:t>FFS:</w:t>
      </w:r>
      <w:r>
        <w:rPr>
          <w:rFonts w:ascii="Times New Roman" w:hAnsi="Times New Roman"/>
          <w:b/>
          <w:szCs w:val="20"/>
        </w:rPr>
        <w:t xml:space="preserve"> </w:t>
      </w:r>
      <w:r>
        <w:rPr>
          <w:rFonts w:ascii="Times New Roman" w:hAnsi="Times New Roman" w:eastAsia="Malgun Gothic"/>
          <w:lang w:val="en-US" w:eastAsia="zh-CN"/>
        </w:rPr>
        <w:t>Whether it is supported that</w:t>
      </w:r>
      <w:r>
        <w:rPr>
          <w:rFonts w:hint="eastAsia" w:ascii="Times New Roman" w:hAnsi="Times New Roman" w:eastAsia="Malgun Gothic"/>
          <w:lang w:val="en-US" w:eastAsia="zh-CN"/>
        </w:rPr>
        <w:t xml:space="preserve"> </w:t>
      </w:r>
      <w:r>
        <w:rPr>
          <w:rFonts w:ascii="Times New Roman" w:hAnsi="Times New Roman" w:eastAsia="Malgun Gothic"/>
          <w:lang w:val="en-US" w:eastAsia="zh-CN"/>
        </w:rPr>
        <w:t>t</w:t>
      </w:r>
      <w:r>
        <w:rPr>
          <w:rFonts w:hint="eastAsia" w:ascii="Times New Roman" w:hAnsi="Times New Roman" w:eastAsia="Malgun Gothic"/>
          <w:lang w:val="en-US" w:eastAsia="zh-CN"/>
        </w:rPr>
        <w:t xml:space="preserve">ype-0 PDCCH repetition </w:t>
      </w:r>
      <w:r>
        <w:rPr>
          <w:rFonts w:ascii="Times New Roman" w:hAnsi="Times New Roman" w:eastAsia="Malgun Gothic"/>
          <w:lang w:val="en-US" w:eastAsia="zh-CN"/>
        </w:rPr>
        <w:t>is not</w:t>
      </w:r>
      <w:r>
        <w:rPr>
          <w:rFonts w:hint="eastAsia" w:ascii="Times New Roman" w:hAnsi="Times New Roman" w:eastAsia="Malgun Gothic"/>
          <w:lang w:val="en-US" w:eastAsia="zh-CN"/>
        </w:rPr>
        <w:t xml:space="preserve"> </w:t>
      </w:r>
      <w:r>
        <w:rPr>
          <w:rFonts w:ascii="Times New Roman" w:hAnsi="Times New Roman" w:eastAsia="Malgun Gothic"/>
          <w:lang w:val="en-US" w:eastAsia="zh-CN"/>
        </w:rPr>
        <w:t>performed</w:t>
      </w:r>
      <w:r>
        <w:rPr>
          <w:rFonts w:hint="eastAsia" w:ascii="Times New Roman" w:hAnsi="Times New Roman" w:eastAsia="Malgun Gothic"/>
          <w:lang w:val="en-US" w:eastAsia="zh-CN"/>
        </w:rPr>
        <w:t xml:space="preserve"> while the PDSCH-SIB1 repetition is </w:t>
      </w:r>
      <w:r>
        <w:rPr>
          <w:rFonts w:ascii="Times New Roman" w:hAnsi="Times New Roman" w:eastAsia="Malgun Gothic"/>
          <w:lang w:val="en-US" w:eastAsia="zh-CN"/>
        </w:rPr>
        <w:t>performed, and if so whether/how</w:t>
      </w:r>
      <w:r>
        <w:rPr>
          <w:rFonts w:hint="eastAsia" w:ascii="Times New Roman" w:hAnsi="Times New Roman" w:eastAsia="Malgun Gothic"/>
          <w:lang w:val="en-US" w:eastAsia="zh-CN"/>
        </w:rPr>
        <w:t xml:space="preserve"> to </w:t>
      </w:r>
      <w:r>
        <w:rPr>
          <w:rFonts w:ascii="Times New Roman" w:hAnsi="Times New Roman" w:eastAsia="Malgun Gothic"/>
          <w:lang w:val="en-US" w:eastAsia="zh-CN"/>
        </w:rPr>
        <w:t>handle</w:t>
      </w:r>
      <w:r>
        <w:rPr>
          <w:rFonts w:hint="eastAsia" w:ascii="Times New Roman" w:hAnsi="Times New Roman" w:eastAsia="Malgun Gothic"/>
          <w:lang w:val="en-US" w:eastAsia="zh-CN"/>
        </w:rPr>
        <w:t xml:space="preserve"> the slot determination</w:t>
      </w:r>
      <w:r>
        <w:rPr>
          <w:rFonts w:ascii="Times New Roman" w:hAnsi="Times New Roman" w:eastAsia="Malgun Gothic"/>
          <w:lang w:val="en-US" w:eastAsia="zh-CN"/>
        </w:rPr>
        <w:t>.</w:t>
      </w:r>
    </w:p>
    <w:p w14:paraId="0E62B11E"/>
    <w:p w14:paraId="7B3197CC">
      <w:pPr>
        <w:rPr>
          <w:rFonts w:ascii="Times New Roman" w:hAnsi="Times New Roman"/>
          <w:bCs/>
          <w:szCs w:val="20"/>
        </w:rPr>
      </w:pPr>
      <w:r>
        <w:rPr>
          <w:rFonts w:ascii="Times New Roman" w:hAnsi="Times New Roman"/>
          <w:bCs/>
          <w:szCs w:val="20"/>
          <w:highlight w:val="green"/>
        </w:rPr>
        <w:t>Agreement</w:t>
      </w:r>
    </w:p>
    <w:p w14:paraId="38996D63">
      <w:pPr>
        <w:tabs>
          <w:tab w:val="left" w:pos="0"/>
        </w:tabs>
        <w:rPr>
          <w:rFonts w:ascii="Times New Roman" w:hAnsi="Times New Roman"/>
          <w:szCs w:val="20"/>
        </w:rPr>
      </w:pPr>
      <w:r>
        <w:rPr>
          <w:rFonts w:ascii="Times New Roman" w:hAnsi="Times New Roman"/>
          <w:szCs w:val="20"/>
        </w:rPr>
        <w:t>For enabling/disabling SIB1 PDSCH repetition, RAN1 to consider the following options:</w:t>
      </w:r>
    </w:p>
    <w:p w14:paraId="7106479A">
      <w:pPr>
        <w:numPr>
          <w:ilvl w:val="1"/>
          <w:numId w:val="18"/>
        </w:numPr>
        <w:tabs>
          <w:tab w:val="left" w:pos="0"/>
        </w:tabs>
        <w:rPr>
          <w:rFonts w:ascii="Times New Roman" w:hAnsi="Times New Roman"/>
          <w:szCs w:val="20"/>
          <w:lang w:eastAsia="zh-CN"/>
        </w:rPr>
      </w:pPr>
      <w:r>
        <w:rPr>
          <w:rFonts w:ascii="Times New Roman" w:hAnsi="Times New Roman"/>
          <w:szCs w:val="20"/>
          <w:lang w:eastAsia="zh-CN"/>
        </w:rPr>
        <w:t>Option 1: Using reserved bit(s) in PBCH payload.</w:t>
      </w:r>
    </w:p>
    <w:p w14:paraId="18F5DA94">
      <w:pPr>
        <w:numPr>
          <w:ilvl w:val="1"/>
          <w:numId w:val="18"/>
        </w:numPr>
        <w:tabs>
          <w:tab w:val="left" w:pos="0"/>
        </w:tabs>
        <w:rPr>
          <w:rFonts w:ascii="Times New Roman" w:hAnsi="Times New Roman"/>
          <w:szCs w:val="20"/>
          <w:lang w:eastAsia="zh-CN"/>
        </w:rPr>
      </w:pPr>
      <w:r>
        <w:rPr>
          <w:rFonts w:ascii="Times New Roman" w:hAnsi="Times New Roman"/>
          <w:szCs w:val="20"/>
          <w:lang w:eastAsia="zh-CN"/>
        </w:rPr>
        <w:t>Option 2: Using scheduling PDCCH.</w:t>
      </w:r>
    </w:p>
    <w:p w14:paraId="2ACF2E84">
      <w:pPr>
        <w:numPr>
          <w:ilvl w:val="1"/>
          <w:numId w:val="18"/>
        </w:numPr>
        <w:tabs>
          <w:tab w:val="left" w:pos="0"/>
        </w:tabs>
        <w:rPr>
          <w:rFonts w:ascii="Times New Roman" w:hAnsi="Times New Roman"/>
          <w:szCs w:val="20"/>
          <w:lang w:eastAsia="zh-CN"/>
        </w:rPr>
      </w:pPr>
      <w:r>
        <w:rPr>
          <w:rFonts w:ascii="Times New Roman" w:hAnsi="Times New Roman"/>
          <w:szCs w:val="20"/>
          <w:lang w:eastAsia="zh-CN"/>
        </w:rPr>
        <w:t>Option 3: The enabling/disabling of SIB1 PDSCH repetition is implicitly indicating by the enabling/disabling of Type-0 CSS PDCCH repetition.</w:t>
      </w:r>
    </w:p>
    <w:p w14:paraId="6938541E">
      <w:pPr>
        <w:rPr>
          <w:lang w:eastAsia="zh-CN"/>
        </w:rPr>
      </w:pPr>
    </w:p>
    <w:p w14:paraId="62421087">
      <w:pPr>
        <w:rPr>
          <w:rFonts w:ascii="Times New Roman" w:hAnsi="Times New Roman"/>
          <w:bCs/>
          <w:szCs w:val="20"/>
        </w:rPr>
      </w:pPr>
      <w:r>
        <w:rPr>
          <w:rFonts w:ascii="Times New Roman" w:hAnsi="Times New Roman"/>
          <w:bCs/>
          <w:szCs w:val="20"/>
          <w:highlight w:val="green"/>
        </w:rPr>
        <w:t>Agreement</w:t>
      </w:r>
    </w:p>
    <w:p w14:paraId="1B8106FA">
      <w:pPr>
        <w:rPr>
          <w:rFonts w:ascii="Times New Roman" w:hAnsi="Times New Roman"/>
          <w:szCs w:val="20"/>
        </w:rPr>
      </w:pPr>
      <w:r>
        <w:rPr>
          <w:rFonts w:ascii="Times New Roman" w:hAnsi="Times New Roman"/>
          <w:szCs w:val="20"/>
        </w:rPr>
        <w:t xml:space="preserve">For PDCCH repetition for Type0 PDCCH CSS of </w:t>
      </w:r>
      <w:r>
        <w:rPr>
          <w:rFonts w:ascii="Times New Roman" w:hAnsi="Times New Roman" w:eastAsia="Malgun Gothic"/>
          <w:lang w:val="en-US" w:eastAsia="zh-CN"/>
        </w:rPr>
        <w:t xml:space="preserve">searchSpaceZero </w:t>
      </w:r>
      <w:r>
        <w:rPr>
          <w:rFonts w:ascii="Times New Roman" w:hAnsi="Times New Roman"/>
          <w:szCs w:val="20"/>
        </w:rPr>
        <w:t>configured within MIB pdcch-ConfigSIB1:</w:t>
      </w:r>
    </w:p>
    <w:p w14:paraId="3FF568EE">
      <w:pPr>
        <w:numPr>
          <w:ilvl w:val="0"/>
          <w:numId w:val="19"/>
        </w:numPr>
        <w:tabs>
          <w:tab w:val="left" w:pos="0"/>
        </w:tabs>
        <w:rPr>
          <w:rFonts w:ascii="Times New Roman" w:hAnsi="Times New Roman"/>
          <w:szCs w:val="20"/>
          <w:lang w:val="en-US"/>
        </w:rPr>
      </w:pPr>
      <w:r>
        <w:rPr>
          <w:rFonts w:ascii="Times New Roman" w:hAnsi="Times New Roman"/>
          <w:szCs w:val="20"/>
          <w:lang w:val="en-US"/>
        </w:rPr>
        <w:t>E</w:t>
      </w:r>
      <w:r>
        <w:rPr>
          <w:rFonts w:ascii="Times New Roman" w:hAnsi="Times New Roman"/>
          <w:szCs w:val="20"/>
        </w:rPr>
        <w:t>nabling/disabling</w:t>
      </w:r>
      <w:r>
        <w:rPr>
          <w:rFonts w:ascii="Times New Roman" w:hAnsi="Times New Roman"/>
          <w:szCs w:val="20"/>
          <w:lang w:val="en-US"/>
        </w:rPr>
        <w:t xml:space="preserve"> using reserved bit(s) in PBCH payload</w:t>
      </w:r>
    </w:p>
    <w:p w14:paraId="44C75092">
      <w:pPr>
        <w:numPr>
          <w:ilvl w:val="1"/>
          <w:numId w:val="19"/>
        </w:numPr>
        <w:tabs>
          <w:tab w:val="left" w:pos="0"/>
        </w:tabs>
        <w:rPr>
          <w:rFonts w:ascii="Times New Roman" w:hAnsi="Times New Roman"/>
          <w:szCs w:val="20"/>
          <w:lang w:val="en-US"/>
        </w:rPr>
      </w:pPr>
      <w:r>
        <w:rPr>
          <w:rFonts w:hint="eastAsia" w:ascii="Times New Roman" w:hAnsi="Times New Roman"/>
          <w:szCs w:val="20"/>
          <w:lang w:val="en-US"/>
        </w:rPr>
        <w:t>N</w:t>
      </w:r>
      <w:r>
        <w:rPr>
          <w:rFonts w:ascii="Times New Roman" w:hAnsi="Times New Roman"/>
          <w:szCs w:val="20"/>
          <w:lang w:val="en-US"/>
        </w:rPr>
        <w:t>o UE behavior is defined for UE in connected mode specifically for the case where the network changes its signaling between enabling and disabling</w:t>
      </w:r>
      <w:r>
        <w:rPr>
          <w:rFonts w:ascii="Times New Roman" w:hAnsi="Times New Roman"/>
          <w:szCs w:val="20"/>
        </w:rPr>
        <w:t xml:space="preserve"> PDCCH repetition for Type0 PDCCH CSS</w:t>
      </w:r>
      <w:r>
        <w:rPr>
          <w:rFonts w:ascii="Times New Roman" w:hAnsi="Times New Roman"/>
          <w:szCs w:val="20"/>
          <w:lang w:val="en-US"/>
        </w:rPr>
        <w:t>.</w:t>
      </w:r>
    </w:p>
    <w:p w14:paraId="31339B9F">
      <w:pPr>
        <w:rPr>
          <w:rFonts w:ascii="Times New Roman" w:hAnsi="Times New Roman"/>
          <w:bCs/>
          <w:szCs w:val="20"/>
        </w:rPr>
      </w:pPr>
      <w:r>
        <w:rPr>
          <w:rFonts w:ascii="Times New Roman" w:hAnsi="Times New Roman"/>
          <w:bCs/>
          <w:szCs w:val="20"/>
          <w:highlight w:val="green"/>
        </w:rPr>
        <w:t>Agreement</w:t>
      </w:r>
    </w:p>
    <w:p w14:paraId="23E5F9E8">
      <w:pPr>
        <w:rPr>
          <w:rFonts w:ascii="Times New Roman" w:hAnsi="Times New Roman"/>
          <w:szCs w:val="20"/>
        </w:rPr>
      </w:pPr>
      <w:r>
        <w:rPr>
          <w:rFonts w:ascii="Times New Roman" w:hAnsi="Times New Roman"/>
          <w:szCs w:val="20"/>
        </w:rPr>
        <w:t>For Msg4 PDSCH repetition scheme, the Msg4 PDSCH is repeated in N consecutive slots:</w:t>
      </w:r>
    </w:p>
    <w:p w14:paraId="48B0F646">
      <w:pPr>
        <w:numPr>
          <w:ilvl w:val="0"/>
          <w:numId w:val="20"/>
        </w:numPr>
        <w:jc w:val="both"/>
        <w:rPr>
          <w:rFonts w:ascii="Times New Roman" w:hAnsi="Times New Roman"/>
          <w:szCs w:val="20"/>
          <w:lang w:eastAsia="zh-CN"/>
        </w:rPr>
      </w:pPr>
      <w:r>
        <w:rPr>
          <w:rFonts w:ascii="Times New Roman" w:hAnsi="Times New Roman"/>
          <w:szCs w:val="20"/>
          <w:lang w:eastAsia="zh-CN"/>
        </w:rPr>
        <w:t>The same resource allocation is assumed for all repetitions</w:t>
      </w:r>
    </w:p>
    <w:p w14:paraId="47E4AFB9">
      <w:pPr>
        <w:numPr>
          <w:ilvl w:val="0"/>
          <w:numId w:val="20"/>
        </w:numPr>
        <w:jc w:val="both"/>
        <w:rPr>
          <w:rFonts w:ascii="Times New Roman" w:hAnsi="Times New Roman"/>
          <w:szCs w:val="20"/>
          <w:lang w:eastAsia="zh-CN"/>
        </w:rPr>
      </w:pPr>
      <w:r>
        <w:rPr>
          <w:rFonts w:ascii="Times New Roman" w:hAnsi="Times New Roman"/>
          <w:szCs w:val="20"/>
          <w:lang w:eastAsia="zh-CN"/>
        </w:rPr>
        <w:t>The supported repetition factors are: 2 and 4</w:t>
      </w:r>
    </w:p>
    <w:p w14:paraId="2B36334F">
      <w:pPr>
        <w:numPr>
          <w:ilvl w:val="1"/>
          <w:numId w:val="20"/>
        </w:numPr>
        <w:jc w:val="both"/>
        <w:rPr>
          <w:rFonts w:ascii="Times New Roman" w:hAnsi="Times New Roman"/>
          <w:szCs w:val="20"/>
          <w:lang w:eastAsia="zh-CN"/>
        </w:rPr>
      </w:pPr>
      <w:r>
        <w:rPr>
          <w:rFonts w:ascii="Times New Roman" w:hAnsi="Times New Roman"/>
          <w:szCs w:val="20"/>
          <w:lang w:eastAsia="zh-CN"/>
        </w:rPr>
        <w:t>The network configures a single value between 2 and 4 at a given time</w:t>
      </w:r>
    </w:p>
    <w:p w14:paraId="595B3524">
      <w:pPr>
        <w:numPr>
          <w:ilvl w:val="0"/>
          <w:numId w:val="20"/>
        </w:numPr>
        <w:jc w:val="both"/>
        <w:rPr>
          <w:rFonts w:ascii="Times New Roman" w:hAnsi="Times New Roman"/>
          <w:szCs w:val="20"/>
          <w:lang w:eastAsia="zh-CN"/>
        </w:rPr>
      </w:pPr>
      <w:r>
        <w:rPr>
          <w:rFonts w:ascii="Times New Roman" w:hAnsi="Times New Roman"/>
          <w:szCs w:val="20"/>
          <w:lang w:eastAsia="zh-CN"/>
        </w:rPr>
        <w:t>The RV cycling is used for each repetition</w:t>
      </w:r>
    </w:p>
    <w:p w14:paraId="1B127EF2">
      <w:pPr>
        <w:numPr>
          <w:ilvl w:val="1"/>
          <w:numId w:val="20"/>
        </w:numPr>
        <w:jc w:val="both"/>
        <w:rPr>
          <w:rFonts w:ascii="Times New Roman" w:hAnsi="Times New Roman"/>
          <w:szCs w:val="20"/>
          <w:lang w:eastAsia="zh-CN"/>
        </w:rPr>
      </w:pPr>
      <w:r>
        <w:rPr>
          <w:rFonts w:ascii="Times New Roman" w:hAnsi="Times New Roman"/>
          <w:szCs w:val="20"/>
          <w:lang w:eastAsia="zh-CN"/>
        </w:rPr>
        <w:t>If N=4:</w:t>
      </w:r>
    </w:p>
    <w:p w14:paraId="2F9CCDBA"/>
    <w:tbl>
      <w:tblPr>
        <w:tblStyle w:val="187"/>
        <w:tblW w:w="4663" w:type="pct"/>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gridCol w:w="1674"/>
        <w:gridCol w:w="1674"/>
        <w:gridCol w:w="1674"/>
        <w:gridCol w:w="1677"/>
      </w:tblGrid>
      <w:tr w14:paraId="509B5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Merge w:val="restart"/>
          </w:tcPr>
          <w:p w14:paraId="2D8D1ACF">
            <w:pPr>
              <w:jc w:val="both"/>
              <w:rPr>
                <w:rFonts w:ascii="Arial" w:hAnsi="Arial" w:cs="Arial"/>
                <w:sz w:val="16"/>
                <w:szCs w:val="16"/>
                <w:lang w:val="en-US"/>
              </w:rPr>
            </w:pPr>
            <w:r>
              <w:rPr>
                <w:rFonts w:ascii="Arial" w:hAnsi="Arial" w:cs="Arial"/>
                <w:sz w:val="16"/>
                <w:szCs w:val="16"/>
                <w:lang w:val="en-US"/>
              </w:rPr>
              <w:t xml:space="preserve">Starting RV </w:t>
            </w:r>
          </w:p>
        </w:tc>
        <w:tc>
          <w:tcPr>
            <w:tcW w:w="3750" w:type="pct"/>
            <w:gridSpan w:val="4"/>
          </w:tcPr>
          <w:p w14:paraId="194A408F">
            <w:pPr>
              <w:ind w:left="360"/>
              <w:jc w:val="center"/>
              <w:rPr>
                <w:rFonts w:ascii="Arial" w:hAnsi="Arial" w:cs="Arial"/>
                <w:sz w:val="16"/>
                <w:szCs w:val="16"/>
                <w:lang w:val="en-US"/>
              </w:rPr>
            </w:pPr>
            <w:r>
              <w:rPr>
                <w:rFonts w:ascii="Arial" w:hAnsi="Arial" w:cs="Arial"/>
                <w:sz w:val="16"/>
                <w:szCs w:val="16"/>
                <w:lang w:val="en-US"/>
              </w:rPr>
              <w:t>RV applicable to the nth repetition/transmission</w:t>
            </w:r>
          </w:p>
        </w:tc>
      </w:tr>
      <w:tr w14:paraId="79924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Merge w:val="continue"/>
          </w:tcPr>
          <w:p w14:paraId="72F58FC7">
            <w:pPr>
              <w:ind w:left="360"/>
              <w:rPr>
                <w:rFonts w:ascii="Arial" w:hAnsi="Arial" w:cs="Arial"/>
                <w:sz w:val="16"/>
                <w:szCs w:val="16"/>
                <w:lang w:val="en-US"/>
              </w:rPr>
            </w:pPr>
          </w:p>
        </w:tc>
        <w:tc>
          <w:tcPr>
            <w:tcW w:w="937" w:type="pct"/>
          </w:tcPr>
          <w:p w14:paraId="5199B430">
            <w:pPr>
              <w:ind w:left="360"/>
              <w:jc w:val="center"/>
              <w:rPr>
                <w:rFonts w:ascii="Arial" w:hAnsi="Arial" w:cs="Arial"/>
                <w:sz w:val="16"/>
                <w:szCs w:val="16"/>
                <w:lang w:val="en-US"/>
              </w:rPr>
            </w:pPr>
            <w:r>
              <w:rPr>
                <w:rFonts w:ascii="Arial" w:hAnsi="Arial" w:cs="Arial"/>
                <w:sz w:val="16"/>
                <w:szCs w:val="16"/>
                <w:lang w:val="en-US"/>
              </w:rPr>
              <w:t>n mod 4 = 0</w:t>
            </w:r>
          </w:p>
        </w:tc>
        <w:tc>
          <w:tcPr>
            <w:tcW w:w="937" w:type="pct"/>
          </w:tcPr>
          <w:p w14:paraId="10A268B0">
            <w:pPr>
              <w:ind w:left="360"/>
              <w:jc w:val="center"/>
              <w:rPr>
                <w:rFonts w:ascii="Arial" w:hAnsi="Arial" w:cs="Arial"/>
                <w:sz w:val="16"/>
                <w:szCs w:val="16"/>
                <w:lang w:val="en-US"/>
              </w:rPr>
            </w:pPr>
            <w:r>
              <w:rPr>
                <w:rFonts w:ascii="Arial" w:hAnsi="Arial" w:cs="Arial"/>
                <w:sz w:val="16"/>
                <w:szCs w:val="16"/>
                <w:lang w:val="en-US"/>
              </w:rPr>
              <w:t>n mod 4 = 1</w:t>
            </w:r>
          </w:p>
        </w:tc>
        <w:tc>
          <w:tcPr>
            <w:tcW w:w="937" w:type="pct"/>
          </w:tcPr>
          <w:p w14:paraId="4196D3D9">
            <w:pPr>
              <w:ind w:left="360"/>
              <w:jc w:val="center"/>
              <w:rPr>
                <w:rFonts w:ascii="Arial" w:hAnsi="Arial" w:cs="Arial"/>
                <w:sz w:val="16"/>
                <w:szCs w:val="16"/>
                <w:lang w:val="en-US"/>
              </w:rPr>
            </w:pPr>
            <w:r>
              <w:rPr>
                <w:rFonts w:ascii="Arial" w:hAnsi="Arial" w:cs="Arial"/>
                <w:sz w:val="16"/>
                <w:szCs w:val="16"/>
                <w:lang w:val="en-US"/>
              </w:rPr>
              <w:t>n mod 4 = 2</w:t>
            </w:r>
          </w:p>
        </w:tc>
        <w:tc>
          <w:tcPr>
            <w:tcW w:w="938" w:type="pct"/>
          </w:tcPr>
          <w:p w14:paraId="5249F03E">
            <w:pPr>
              <w:ind w:left="360"/>
              <w:jc w:val="center"/>
              <w:rPr>
                <w:rFonts w:ascii="Arial" w:hAnsi="Arial" w:cs="Arial"/>
                <w:sz w:val="16"/>
                <w:szCs w:val="16"/>
                <w:lang w:val="en-US"/>
              </w:rPr>
            </w:pPr>
            <w:r>
              <w:rPr>
                <w:rFonts w:ascii="Arial" w:hAnsi="Arial" w:cs="Arial"/>
                <w:sz w:val="16"/>
                <w:szCs w:val="16"/>
                <w:lang w:val="en-US"/>
              </w:rPr>
              <w:t>n mod 4 = 3</w:t>
            </w:r>
          </w:p>
        </w:tc>
      </w:tr>
      <w:tr w14:paraId="022CB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7CCCB030">
            <w:pPr>
              <w:ind w:left="360"/>
              <w:jc w:val="center"/>
              <w:rPr>
                <w:rFonts w:ascii="Arial" w:hAnsi="Arial" w:cs="Arial"/>
                <w:sz w:val="16"/>
                <w:szCs w:val="16"/>
                <w:lang w:val="en-US"/>
              </w:rPr>
            </w:pPr>
            <w:r>
              <w:rPr>
                <w:rFonts w:ascii="Arial" w:hAnsi="Arial" w:cs="Arial"/>
                <w:sz w:val="16"/>
                <w:szCs w:val="16"/>
                <w:lang w:val="en-US"/>
              </w:rPr>
              <w:t>0</w:t>
            </w:r>
          </w:p>
        </w:tc>
        <w:tc>
          <w:tcPr>
            <w:tcW w:w="937" w:type="pct"/>
          </w:tcPr>
          <w:p w14:paraId="53901E0B">
            <w:pPr>
              <w:ind w:left="360"/>
              <w:jc w:val="center"/>
              <w:rPr>
                <w:rFonts w:ascii="Arial" w:hAnsi="Arial" w:cs="Arial"/>
                <w:sz w:val="16"/>
                <w:szCs w:val="16"/>
                <w:lang w:val="en-US"/>
              </w:rPr>
            </w:pPr>
            <w:r>
              <w:rPr>
                <w:rFonts w:ascii="Arial" w:hAnsi="Arial" w:cs="Arial"/>
                <w:sz w:val="16"/>
                <w:szCs w:val="16"/>
                <w:lang w:val="en-US"/>
              </w:rPr>
              <w:t>0</w:t>
            </w:r>
          </w:p>
        </w:tc>
        <w:tc>
          <w:tcPr>
            <w:tcW w:w="937" w:type="pct"/>
          </w:tcPr>
          <w:p w14:paraId="5ADD6888">
            <w:pPr>
              <w:ind w:left="360"/>
              <w:jc w:val="center"/>
              <w:rPr>
                <w:rFonts w:ascii="Arial" w:hAnsi="Arial" w:cs="Arial"/>
                <w:sz w:val="16"/>
                <w:szCs w:val="16"/>
                <w:lang w:val="en-US"/>
              </w:rPr>
            </w:pPr>
            <w:r>
              <w:rPr>
                <w:rFonts w:ascii="Arial" w:hAnsi="Arial" w:cs="Arial"/>
                <w:sz w:val="16"/>
                <w:szCs w:val="16"/>
                <w:lang w:val="en-US"/>
              </w:rPr>
              <w:t>2</w:t>
            </w:r>
          </w:p>
        </w:tc>
        <w:tc>
          <w:tcPr>
            <w:tcW w:w="937" w:type="pct"/>
          </w:tcPr>
          <w:p w14:paraId="7B000FC1">
            <w:pPr>
              <w:ind w:left="360"/>
              <w:jc w:val="center"/>
              <w:rPr>
                <w:rFonts w:ascii="Arial" w:hAnsi="Arial" w:cs="Arial"/>
                <w:sz w:val="16"/>
                <w:szCs w:val="16"/>
                <w:lang w:val="en-US"/>
              </w:rPr>
            </w:pPr>
            <w:r>
              <w:rPr>
                <w:rFonts w:ascii="Arial" w:hAnsi="Arial" w:cs="Arial"/>
                <w:sz w:val="16"/>
                <w:szCs w:val="16"/>
                <w:lang w:val="en-US"/>
              </w:rPr>
              <w:t>3</w:t>
            </w:r>
          </w:p>
        </w:tc>
        <w:tc>
          <w:tcPr>
            <w:tcW w:w="938" w:type="pct"/>
          </w:tcPr>
          <w:p w14:paraId="4C6963F6">
            <w:pPr>
              <w:ind w:left="360"/>
              <w:jc w:val="center"/>
              <w:rPr>
                <w:rFonts w:ascii="Arial" w:hAnsi="Arial" w:cs="Arial"/>
                <w:sz w:val="16"/>
                <w:szCs w:val="16"/>
                <w:lang w:val="en-US"/>
              </w:rPr>
            </w:pPr>
            <w:r>
              <w:rPr>
                <w:rFonts w:ascii="Arial" w:hAnsi="Arial" w:cs="Arial"/>
                <w:sz w:val="16"/>
                <w:szCs w:val="16"/>
                <w:lang w:val="en-US"/>
              </w:rPr>
              <w:t>1</w:t>
            </w:r>
          </w:p>
        </w:tc>
      </w:tr>
      <w:tr w14:paraId="681F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076EB591">
            <w:pPr>
              <w:ind w:left="360"/>
              <w:jc w:val="center"/>
              <w:rPr>
                <w:rFonts w:ascii="Arial" w:hAnsi="Arial" w:cs="Arial"/>
                <w:sz w:val="16"/>
                <w:szCs w:val="16"/>
                <w:lang w:val="en-US"/>
              </w:rPr>
            </w:pPr>
            <w:r>
              <w:rPr>
                <w:rFonts w:ascii="Arial" w:hAnsi="Arial" w:cs="Arial"/>
                <w:sz w:val="16"/>
                <w:szCs w:val="16"/>
                <w:lang w:val="en-US"/>
              </w:rPr>
              <w:t>2</w:t>
            </w:r>
          </w:p>
        </w:tc>
        <w:tc>
          <w:tcPr>
            <w:tcW w:w="937" w:type="pct"/>
          </w:tcPr>
          <w:p w14:paraId="3D3836A6">
            <w:pPr>
              <w:ind w:left="360"/>
              <w:jc w:val="center"/>
              <w:rPr>
                <w:rFonts w:ascii="Arial" w:hAnsi="Arial" w:cs="Arial"/>
                <w:sz w:val="16"/>
                <w:szCs w:val="16"/>
                <w:lang w:val="en-US"/>
              </w:rPr>
            </w:pPr>
            <w:r>
              <w:rPr>
                <w:rFonts w:ascii="Arial" w:hAnsi="Arial" w:cs="Arial"/>
                <w:sz w:val="16"/>
                <w:szCs w:val="16"/>
                <w:lang w:val="en-US"/>
              </w:rPr>
              <w:t>2</w:t>
            </w:r>
          </w:p>
        </w:tc>
        <w:tc>
          <w:tcPr>
            <w:tcW w:w="937" w:type="pct"/>
          </w:tcPr>
          <w:p w14:paraId="309546E7">
            <w:pPr>
              <w:ind w:left="360"/>
              <w:jc w:val="center"/>
              <w:rPr>
                <w:rFonts w:ascii="Arial" w:hAnsi="Arial" w:cs="Arial"/>
                <w:sz w:val="16"/>
                <w:szCs w:val="16"/>
                <w:lang w:val="en-US"/>
              </w:rPr>
            </w:pPr>
            <w:r>
              <w:rPr>
                <w:rFonts w:ascii="Arial" w:hAnsi="Arial" w:cs="Arial"/>
                <w:sz w:val="16"/>
                <w:szCs w:val="16"/>
                <w:lang w:val="en-US"/>
              </w:rPr>
              <w:t>3</w:t>
            </w:r>
          </w:p>
        </w:tc>
        <w:tc>
          <w:tcPr>
            <w:tcW w:w="937" w:type="pct"/>
          </w:tcPr>
          <w:p w14:paraId="69CDD6D8">
            <w:pPr>
              <w:ind w:left="360"/>
              <w:jc w:val="center"/>
              <w:rPr>
                <w:rFonts w:ascii="Arial" w:hAnsi="Arial" w:cs="Arial"/>
                <w:sz w:val="16"/>
                <w:szCs w:val="16"/>
                <w:lang w:val="en-US"/>
              </w:rPr>
            </w:pPr>
            <w:r>
              <w:rPr>
                <w:rFonts w:ascii="Arial" w:hAnsi="Arial" w:cs="Arial"/>
                <w:sz w:val="16"/>
                <w:szCs w:val="16"/>
                <w:lang w:val="en-US"/>
              </w:rPr>
              <w:t>1</w:t>
            </w:r>
          </w:p>
        </w:tc>
        <w:tc>
          <w:tcPr>
            <w:tcW w:w="938" w:type="pct"/>
          </w:tcPr>
          <w:p w14:paraId="18B80EE3">
            <w:pPr>
              <w:ind w:left="360"/>
              <w:jc w:val="center"/>
              <w:rPr>
                <w:rFonts w:ascii="Arial" w:hAnsi="Arial" w:cs="Arial"/>
                <w:sz w:val="16"/>
                <w:szCs w:val="16"/>
                <w:lang w:val="en-US"/>
              </w:rPr>
            </w:pPr>
            <w:r>
              <w:rPr>
                <w:rFonts w:ascii="Arial" w:hAnsi="Arial" w:cs="Arial"/>
                <w:sz w:val="16"/>
                <w:szCs w:val="16"/>
                <w:lang w:val="en-US"/>
              </w:rPr>
              <w:t>0</w:t>
            </w:r>
          </w:p>
        </w:tc>
      </w:tr>
      <w:tr w14:paraId="0EE5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2945F00A">
            <w:pPr>
              <w:ind w:left="360"/>
              <w:jc w:val="center"/>
              <w:rPr>
                <w:rFonts w:ascii="Arial" w:hAnsi="Arial" w:cs="Arial"/>
                <w:sz w:val="16"/>
                <w:szCs w:val="16"/>
                <w:lang w:val="en-US"/>
              </w:rPr>
            </w:pPr>
            <w:r>
              <w:rPr>
                <w:rFonts w:ascii="Arial" w:hAnsi="Arial" w:cs="Arial"/>
                <w:sz w:val="16"/>
                <w:szCs w:val="16"/>
                <w:lang w:val="en-US"/>
              </w:rPr>
              <w:t>3</w:t>
            </w:r>
          </w:p>
        </w:tc>
        <w:tc>
          <w:tcPr>
            <w:tcW w:w="937" w:type="pct"/>
          </w:tcPr>
          <w:p w14:paraId="7B1685A6">
            <w:pPr>
              <w:ind w:left="360"/>
              <w:jc w:val="center"/>
              <w:rPr>
                <w:rFonts w:ascii="Arial" w:hAnsi="Arial" w:cs="Arial"/>
                <w:sz w:val="16"/>
                <w:szCs w:val="16"/>
                <w:lang w:val="en-US"/>
              </w:rPr>
            </w:pPr>
            <w:r>
              <w:rPr>
                <w:rFonts w:ascii="Arial" w:hAnsi="Arial" w:cs="Arial"/>
                <w:sz w:val="16"/>
                <w:szCs w:val="16"/>
                <w:lang w:val="en-US"/>
              </w:rPr>
              <w:t>3</w:t>
            </w:r>
          </w:p>
        </w:tc>
        <w:tc>
          <w:tcPr>
            <w:tcW w:w="937" w:type="pct"/>
          </w:tcPr>
          <w:p w14:paraId="2A121F3A">
            <w:pPr>
              <w:ind w:left="360"/>
              <w:jc w:val="center"/>
              <w:rPr>
                <w:rFonts w:ascii="Arial" w:hAnsi="Arial" w:cs="Arial"/>
                <w:sz w:val="16"/>
                <w:szCs w:val="16"/>
                <w:lang w:val="en-US"/>
              </w:rPr>
            </w:pPr>
            <w:r>
              <w:rPr>
                <w:rFonts w:ascii="Arial" w:hAnsi="Arial" w:cs="Arial"/>
                <w:sz w:val="16"/>
                <w:szCs w:val="16"/>
                <w:lang w:val="en-US"/>
              </w:rPr>
              <w:t>1</w:t>
            </w:r>
          </w:p>
        </w:tc>
        <w:tc>
          <w:tcPr>
            <w:tcW w:w="937" w:type="pct"/>
          </w:tcPr>
          <w:p w14:paraId="1444B988">
            <w:pPr>
              <w:ind w:left="360"/>
              <w:jc w:val="center"/>
              <w:rPr>
                <w:rFonts w:ascii="Arial" w:hAnsi="Arial" w:cs="Arial"/>
                <w:sz w:val="16"/>
                <w:szCs w:val="16"/>
                <w:lang w:val="en-US"/>
              </w:rPr>
            </w:pPr>
            <w:r>
              <w:rPr>
                <w:rFonts w:ascii="Arial" w:hAnsi="Arial" w:cs="Arial"/>
                <w:sz w:val="16"/>
                <w:szCs w:val="16"/>
                <w:lang w:val="en-US"/>
              </w:rPr>
              <w:t>0</w:t>
            </w:r>
          </w:p>
        </w:tc>
        <w:tc>
          <w:tcPr>
            <w:tcW w:w="938" w:type="pct"/>
          </w:tcPr>
          <w:p w14:paraId="2B8E587F">
            <w:pPr>
              <w:ind w:left="360"/>
              <w:jc w:val="center"/>
              <w:rPr>
                <w:rFonts w:ascii="Arial" w:hAnsi="Arial" w:cs="Arial"/>
                <w:sz w:val="16"/>
                <w:szCs w:val="16"/>
                <w:lang w:val="en-US"/>
              </w:rPr>
            </w:pPr>
            <w:r>
              <w:rPr>
                <w:rFonts w:ascii="Arial" w:hAnsi="Arial" w:cs="Arial"/>
                <w:sz w:val="16"/>
                <w:szCs w:val="16"/>
                <w:lang w:val="en-US"/>
              </w:rPr>
              <w:t>2</w:t>
            </w:r>
          </w:p>
        </w:tc>
      </w:tr>
      <w:tr w14:paraId="2559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1E591200">
            <w:pPr>
              <w:ind w:left="360"/>
              <w:jc w:val="center"/>
              <w:rPr>
                <w:rFonts w:ascii="Arial" w:hAnsi="Arial" w:cs="Arial"/>
                <w:sz w:val="16"/>
                <w:szCs w:val="16"/>
                <w:lang w:val="en-US"/>
              </w:rPr>
            </w:pPr>
            <w:r>
              <w:rPr>
                <w:rFonts w:ascii="Arial" w:hAnsi="Arial" w:cs="Arial"/>
                <w:sz w:val="16"/>
                <w:szCs w:val="16"/>
                <w:lang w:val="en-US"/>
              </w:rPr>
              <w:t>1</w:t>
            </w:r>
          </w:p>
        </w:tc>
        <w:tc>
          <w:tcPr>
            <w:tcW w:w="937" w:type="pct"/>
          </w:tcPr>
          <w:p w14:paraId="5A14548D">
            <w:pPr>
              <w:ind w:left="360"/>
              <w:jc w:val="center"/>
              <w:rPr>
                <w:rFonts w:ascii="Arial" w:hAnsi="Arial" w:cs="Arial"/>
                <w:sz w:val="16"/>
                <w:szCs w:val="16"/>
                <w:lang w:val="en-US"/>
              </w:rPr>
            </w:pPr>
            <w:r>
              <w:rPr>
                <w:rFonts w:ascii="Arial" w:hAnsi="Arial" w:cs="Arial"/>
                <w:sz w:val="16"/>
                <w:szCs w:val="16"/>
                <w:lang w:val="en-US"/>
              </w:rPr>
              <w:t>1</w:t>
            </w:r>
          </w:p>
        </w:tc>
        <w:tc>
          <w:tcPr>
            <w:tcW w:w="937" w:type="pct"/>
          </w:tcPr>
          <w:p w14:paraId="58FC9B29">
            <w:pPr>
              <w:ind w:left="360"/>
              <w:jc w:val="center"/>
              <w:rPr>
                <w:rFonts w:ascii="Arial" w:hAnsi="Arial" w:cs="Arial"/>
                <w:sz w:val="16"/>
                <w:szCs w:val="16"/>
                <w:lang w:val="en-US"/>
              </w:rPr>
            </w:pPr>
            <w:r>
              <w:rPr>
                <w:rFonts w:ascii="Arial" w:hAnsi="Arial" w:cs="Arial"/>
                <w:sz w:val="16"/>
                <w:szCs w:val="16"/>
                <w:lang w:val="en-US"/>
              </w:rPr>
              <w:t>0</w:t>
            </w:r>
          </w:p>
        </w:tc>
        <w:tc>
          <w:tcPr>
            <w:tcW w:w="937" w:type="pct"/>
          </w:tcPr>
          <w:p w14:paraId="6DD949FC">
            <w:pPr>
              <w:ind w:left="360"/>
              <w:jc w:val="center"/>
              <w:rPr>
                <w:rFonts w:ascii="Arial" w:hAnsi="Arial" w:cs="Arial"/>
                <w:sz w:val="16"/>
                <w:szCs w:val="16"/>
                <w:lang w:val="en-US"/>
              </w:rPr>
            </w:pPr>
            <w:r>
              <w:rPr>
                <w:rFonts w:ascii="Arial" w:hAnsi="Arial" w:cs="Arial"/>
                <w:sz w:val="16"/>
                <w:szCs w:val="16"/>
                <w:lang w:val="en-US"/>
              </w:rPr>
              <w:t>2</w:t>
            </w:r>
          </w:p>
        </w:tc>
        <w:tc>
          <w:tcPr>
            <w:tcW w:w="938" w:type="pct"/>
          </w:tcPr>
          <w:p w14:paraId="43F83D6F">
            <w:pPr>
              <w:ind w:left="360"/>
              <w:jc w:val="center"/>
              <w:rPr>
                <w:rFonts w:ascii="Arial" w:hAnsi="Arial" w:cs="Arial"/>
                <w:sz w:val="16"/>
                <w:szCs w:val="16"/>
                <w:lang w:val="en-US"/>
              </w:rPr>
            </w:pPr>
            <w:r>
              <w:rPr>
                <w:rFonts w:ascii="Arial" w:hAnsi="Arial" w:cs="Arial"/>
                <w:sz w:val="16"/>
                <w:szCs w:val="16"/>
                <w:lang w:val="en-US"/>
              </w:rPr>
              <w:t>3</w:t>
            </w:r>
          </w:p>
        </w:tc>
      </w:tr>
    </w:tbl>
    <w:p w14:paraId="271958BC">
      <w:pPr>
        <w:rPr>
          <w:lang w:eastAsia="zh-CN"/>
        </w:rPr>
      </w:pPr>
    </w:p>
    <w:p w14:paraId="4123F5C8">
      <w:pPr>
        <w:rPr>
          <w:szCs w:val="20"/>
          <w:lang w:eastAsia="zh-CN"/>
        </w:rPr>
      </w:pPr>
      <w:r>
        <w:rPr>
          <w:szCs w:val="20"/>
          <w:highlight w:val="green"/>
          <w:lang w:eastAsia="zh-CN"/>
        </w:rPr>
        <w:t>Agreement</w:t>
      </w:r>
    </w:p>
    <w:p w14:paraId="1B98C869">
      <w:pPr>
        <w:rPr>
          <w:rFonts w:ascii="Times New Roman" w:hAnsi="Times New Roman"/>
          <w:szCs w:val="20"/>
        </w:rPr>
      </w:pPr>
      <w:r>
        <w:rPr>
          <w:rFonts w:ascii="Times New Roman" w:hAnsi="Times New Roman"/>
          <w:szCs w:val="20"/>
        </w:rPr>
        <w:t xml:space="preserve">For PDCCH repetition for Type0 PDCCH CSS of </w:t>
      </w:r>
      <w:r>
        <w:rPr>
          <w:rFonts w:ascii="Times New Roman" w:hAnsi="Times New Roman" w:eastAsia="Malgun Gothic"/>
          <w:szCs w:val="20"/>
          <w:lang w:eastAsia="zh-CN"/>
        </w:rPr>
        <w:t xml:space="preserve">searchSpaceZero </w:t>
      </w:r>
      <w:r>
        <w:rPr>
          <w:rFonts w:ascii="Times New Roman" w:hAnsi="Times New Roman"/>
          <w:szCs w:val="20"/>
        </w:rPr>
        <w:t xml:space="preserve">configured within MIB pdcch-ConfigSIB1, support repeated PDCCH candidates in the two consecutive slots </w:t>
      </w:r>
      <m:oMath>
        <m:sSub>
          <m:sSubPr>
            <m:ctrlPr>
              <w:rPr>
                <w:rFonts w:ascii="Cambria Math" w:hAnsi="Cambria Math"/>
                <w:szCs w:val="20"/>
              </w:rPr>
            </m:ctrlPr>
          </m:sSubPr>
          <m:e>
            <m:r>
              <m:rPr/>
              <w:rPr>
                <w:rFonts w:ascii="Cambria Math" w:hAnsi="Cambria Math"/>
                <w:szCs w:val="20"/>
              </w:rPr>
              <m:t>n</m:t>
            </m:r>
            <m:ctrlPr>
              <w:rPr>
                <w:rFonts w:ascii="Cambria Math" w:hAnsi="Cambria Math"/>
                <w:szCs w:val="20"/>
              </w:rPr>
            </m:ctrlPr>
          </m:e>
          <m:sub>
            <m:r>
              <m:rPr/>
              <w:rPr>
                <w:rFonts w:ascii="Cambria Math" w:hAnsi="Cambria Math"/>
                <w:szCs w:val="20"/>
              </w:rPr>
              <m:t>0</m:t>
            </m:r>
            <m:ctrlPr>
              <w:rPr>
                <w:rFonts w:ascii="Cambria Math" w:hAnsi="Cambria Math"/>
                <w:szCs w:val="20"/>
              </w:rPr>
            </m:ctrlPr>
          </m:sub>
        </m:sSub>
      </m:oMath>
      <w:r>
        <w:rPr>
          <w:rFonts w:ascii="Times New Roman" w:hAnsi="Times New Roman"/>
          <w:szCs w:val="20"/>
        </w:rPr>
        <w:t xml:space="preserve"> and </w:t>
      </w:r>
      <m:oMath>
        <m:sSub>
          <m:sSubPr>
            <m:ctrlPr>
              <w:rPr>
                <w:rFonts w:ascii="Cambria Math" w:hAnsi="Cambria Math"/>
                <w:szCs w:val="20"/>
              </w:rPr>
            </m:ctrlPr>
          </m:sSubPr>
          <m:e>
            <m:r>
              <m:rPr/>
              <w:rPr>
                <w:rFonts w:ascii="Cambria Math" w:hAnsi="Cambria Math"/>
                <w:szCs w:val="20"/>
              </w:rPr>
              <m:t>n</m:t>
            </m:r>
            <m:ctrlPr>
              <w:rPr>
                <w:rFonts w:ascii="Cambria Math" w:hAnsi="Cambria Math"/>
                <w:szCs w:val="20"/>
              </w:rPr>
            </m:ctrlPr>
          </m:e>
          <m:sub>
            <m:r>
              <m:rPr/>
              <w:rPr>
                <w:rFonts w:ascii="Cambria Math" w:hAnsi="Cambria Math"/>
                <w:szCs w:val="20"/>
              </w:rPr>
              <m:t>0</m:t>
            </m:r>
            <m:ctrlPr>
              <w:rPr>
                <w:rFonts w:ascii="Cambria Math" w:hAnsi="Cambria Math"/>
                <w:szCs w:val="20"/>
              </w:rPr>
            </m:ctrlPr>
          </m:sub>
        </m:sSub>
        <m:r>
          <m:rPr/>
          <w:rPr>
            <w:rFonts w:ascii="Cambria Math" w:hAnsi="Cambria Math"/>
            <w:szCs w:val="20"/>
          </w:rPr>
          <m:t>+1</m:t>
        </m:r>
      </m:oMath>
      <w:r>
        <w:rPr>
          <w:rFonts w:ascii="Times New Roman" w:hAnsi="Times New Roman"/>
          <w:szCs w:val="20"/>
        </w:rPr>
        <w:t xml:space="preserve"> associated with the same SSB index ( </w:t>
      </w:r>
      <m:oMath>
        <m:sSub>
          <m:sSubPr>
            <m:ctrlPr>
              <w:rPr>
                <w:rFonts w:ascii="Cambria Math" w:hAnsi="Cambria Math"/>
                <w:szCs w:val="20"/>
              </w:rPr>
            </m:ctrlPr>
          </m:sSubPr>
          <m:e>
            <m:r>
              <m:rPr/>
              <w:rPr>
                <w:rFonts w:ascii="Cambria Math" w:hAnsi="Cambria Math"/>
                <w:szCs w:val="20"/>
              </w:rPr>
              <m:t>n</m:t>
            </m:r>
            <m:ctrlPr>
              <w:rPr>
                <w:rFonts w:ascii="Cambria Math" w:hAnsi="Cambria Math"/>
                <w:szCs w:val="20"/>
              </w:rPr>
            </m:ctrlPr>
          </m:e>
          <m:sub>
            <m:r>
              <m:rPr/>
              <w:rPr>
                <w:rFonts w:ascii="Cambria Math" w:hAnsi="Cambria Math"/>
                <w:szCs w:val="20"/>
              </w:rPr>
              <m:t>0</m:t>
            </m:r>
            <m:ctrlPr>
              <w:rPr>
                <w:rFonts w:ascii="Cambria Math" w:hAnsi="Cambria Math"/>
                <w:szCs w:val="20"/>
              </w:rPr>
            </m:ctrlPr>
          </m:sub>
        </m:sSub>
      </m:oMath>
      <w:r>
        <w:rPr>
          <w:rFonts w:ascii="Times New Roman" w:hAnsi="Times New Roman"/>
          <w:szCs w:val="20"/>
        </w:rPr>
        <w:t xml:space="preserve"> as defined in section 13 of TS 38.213) at least for M=2.</w:t>
      </w:r>
    </w:p>
    <w:p w14:paraId="4F4D13F3">
      <w:pPr>
        <w:numPr>
          <w:ilvl w:val="0"/>
          <w:numId w:val="21"/>
        </w:numPr>
        <w:tabs>
          <w:tab w:val="left" w:pos="0"/>
        </w:tabs>
        <w:rPr>
          <w:rFonts w:ascii="Times New Roman" w:hAnsi="Times New Roman"/>
          <w:szCs w:val="20"/>
          <w:lang w:eastAsia="zh-CN"/>
        </w:rPr>
      </w:pPr>
      <w:r>
        <w:rPr>
          <w:rFonts w:ascii="Times New Roman" w:hAnsi="Times New Roman" w:eastAsia="宋体"/>
          <w:szCs w:val="20"/>
          <w:lang w:eastAsia="zh-CN"/>
        </w:rPr>
        <w:t xml:space="preserve">Repeated </w:t>
      </w:r>
      <w:r>
        <w:rPr>
          <w:rFonts w:ascii="Times New Roman" w:hAnsi="Times New Roman"/>
          <w:szCs w:val="20"/>
          <w:lang w:eastAsia="zh-CN"/>
        </w:rPr>
        <w:t>PDCCH candidates share the same aggregation level (AL), coded bits and same candidate index</w:t>
      </w:r>
    </w:p>
    <w:p w14:paraId="5B0326C5">
      <w:pPr>
        <w:numPr>
          <w:ilvl w:val="1"/>
          <w:numId w:val="21"/>
        </w:numPr>
        <w:tabs>
          <w:tab w:val="left" w:pos="0"/>
        </w:tabs>
        <w:rPr>
          <w:rFonts w:ascii="Times New Roman" w:hAnsi="Times New Roman"/>
          <w:iCs/>
          <w:szCs w:val="20"/>
          <w:lang w:eastAsia="zh-CN"/>
        </w:rPr>
      </w:pPr>
      <w:r>
        <w:rPr>
          <w:rFonts w:ascii="Times New Roman" w:hAnsi="Times New Roman"/>
          <w:iCs/>
          <w:szCs w:val="20"/>
          <w:lang w:eastAsia="zh-CN"/>
        </w:rPr>
        <w:t xml:space="preserve">Note: if the network repeats the Type 0 PDCCH across two consecutive slots, a legacy UE might decode the PDCCH and associated PDSCH in one slot and skip PDCCH monitoring in the other slot. </w:t>
      </w:r>
    </w:p>
    <w:p w14:paraId="495C576D">
      <w:pPr>
        <w:rPr>
          <w:rFonts w:ascii="Times New Roman" w:hAnsi="Times New Roman"/>
          <w:szCs w:val="20"/>
          <w:highlight w:val="yellow"/>
        </w:rPr>
      </w:pPr>
      <w:r>
        <w:rPr>
          <w:szCs w:val="20"/>
          <w:lang w:eastAsia="zh-CN"/>
        </w:rPr>
        <w:t>Note: further discuss the potential solution for M=1 and M=1/2.</w:t>
      </w:r>
    </w:p>
    <w:p w14:paraId="7692C8C9">
      <w:pPr>
        <w:rPr>
          <w:rFonts w:ascii="Times New Roman" w:hAnsi="Times New Roman"/>
          <w:szCs w:val="20"/>
        </w:rPr>
      </w:pPr>
      <w:r>
        <w:rPr>
          <w:rFonts w:ascii="Times New Roman" w:hAnsi="Times New Roman"/>
          <w:szCs w:val="20"/>
          <w:highlight w:val="darkYellow"/>
        </w:rPr>
        <w:t>Working assumption</w:t>
      </w:r>
    </w:p>
    <w:p w14:paraId="782DBF34">
      <w:pPr>
        <w:rPr>
          <w:rFonts w:ascii="Times New Roman" w:hAnsi="Times New Roman"/>
          <w:szCs w:val="20"/>
        </w:rPr>
      </w:pPr>
      <w:r>
        <w:rPr>
          <w:rFonts w:ascii="Times New Roman" w:hAnsi="Times New Roman"/>
          <w:szCs w:val="20"/>
        </w:rPr>
        <w:t xml:space="preserve">For PDCCH CSS other than Type-0 CSS and other than Type-3 CSS for common search spaces other than SearchSpaceZero, intra-slot PDCCH repetition is supported. </w:t>
      </w:r>
    </w:p>
    <w:p w14:paraId="26F3CB67">
      <w:pPr>
        <w:rPr>
          <w:rFonts w:ascii="Times New Roman" w:hAnsi="Times New Roman"/>
          <w:szCs w:val="20"/>
        </w:rPr>
      </w:pPr>
      <w:r>
        <w:rPr>
          <w:rFonts w:ascii="Times New Roman" w:hAnsi="Times New Roman"/>
          <w:szCs w:val="20"/>
        </w:rPr>
        <w:t>RAN1 to down select between option 1 and option 2:</w:t>
      </w:r>
    </w:p>
    <w:p w14:paraId="2D8848A4">
      <w:pPr>
        <w:ind w:left="360"/>
        <w:rPr>
          <w:rFonts w:ascii="Times New Roman" w:hAnsi="Times New Roman"/>
          <w:szCs w:val="20"/>
        </w:rPr>
      </w:pPr>
      <w:r>
        <w:rPr>
          <w:rFonts w:ascii="Times New Roman" w:hAnsi="Times New Roman"/>
          <w:szCs w:val="20"/>
        </w:rPr>
        <w:t>Option 1: Use same CORESET and two different SS (SS Set1 and SS Set2)</w:t>
      </w:r>
    </w:p>
    <w:p w14:paraId="60579A10">
      <w:pPr>
        <w:numPr>
          <w:ilvl w:val="0"/>
          <w:numId w:val="22"/>
        </w:numPr>
        <w:ind w:left="1080"/>
        <w:rPr>
          <w:rFonts w:ascii="Times New Roman" w:hAnsi="Times New Roman"/>
          <w:szCs w:val="20"/>
          <w:lang w:eastAsia="zh-CN"/>
        </w:rPr>
      </w:pPr>
      <w:r>
        <w:rPr>
          <w:rFonts w:ascii="Times New Roman" w:hAnsi="Times New Roman"/>
          <w:szCs w:val="20"/>
          <w:lang w:eastAsia="zh-CN"/>
        </w:rPr>
        <w:t>Linking two PDCCH candidates (adopt the same mechanism for SS linking specified in Release 17)</w:t>
      </w:r>
    </w:p>
    <w:p w14:paraId="1BBE3387">
      <w:pPr>
        <w:numPr>
          <w:ilvl w:val="0"/>
          <w:numId w:val="22"/>
        </w:numPr>
        <w:ind w:left="1080"/>
        <w:rPr>
          <w:rFonts w:ascii="Times New Roman" w:hAnsi="Times New Roman"/>
          <w:szCs w:val="20"/>
          <w:lang w:eastAsia="zh-CN"/>
        </w:rPr>
      </w:pPr>
      <w:r>
        <w:rPr>
          <w:rFonts w:ascii="Times New Roman" w:hAnsi="Times New Roman"/>
          <w:szCs w:val="20"/>
          <w:lang w:eastAsia="zh-CN"/>
        </w:rPr>
        <w:t>FFS: Blind decoding limit</w:t>
      </w:r>
    </w:p>
    <w:p w14:paraId="1C4B2B44">
      <w:pPr>
        <w:ind w:left="360"/>
        <w:rPr>
          <w:rFonts w:ascii="Times New Roman" w:hAnsi="Times New Roman"/>
          <w:szCs w:val="20"/>
        </w:rPr>
      </w:pPr>
      <w:r>
        <w:rPr>
          <w:rFonts w:ascii="Times New Roman" w:hAnsi="Times New Roman"/>
          <w:szCs w:val="20"/>
        </w:rPr>
        <w:t xml:space="preserve">Option 2: Use same CORESET associated with one SS which is repeated by introducing symbol domain offset X </w:t>
      </w:r>
    </w:p>
    <w:p w14:paraId="0AC78116">
      <w:pPr>
        <w:numPr>
          <w:ilvl w:val="0"/>
          <w:numId w:val="22"/>
        </w:numPr>
        <w:ind w:left="1080"/>
        <w:rPr>
          <w:rFonts w:ascii="Times New Roman" w:hAnsi="Times New Roman"/>
          <w:szCs w:val="20"/>
          <w:lang w:eastAsia="zh-CN"/>
        </w:rPr>
      </w:pPr>
      <w:r>
        <w:rPr>
          <w:rFonts w:ascii="Times New Roman" w:hAnsi="Times New Roman"/>
          <w:szCs w:val="20"/>
          <w:lang w:eastAsia="zh-CN"/>
        </w:rPr>
        <w:t>FFS: Blind decoding limit</w:t>
      </w:r>
    </w:p>
    <w:p w14:paraId="46265AEC">
      <w:pPr>
        <w:numPr>
          <w:ilvl w:val="0"/>
          <w:numId w:val="22"/>
        </w:numPr>
        <w:ind w:left="1080"/>
        <w:rPr>
          <w:szCs w:val="20"/>
          <w:lang w:eastAsia="zh-CN"/>
        </w:rPr>
      </w:pPr>
      <w:r>
        <w:rPr>
          <w:rFonts w:ascii="Times New Roman" w:hAnsi="Times New Roman"/>
          <w:szCs w:val="20"/>
          <w:lang w:eastAsia="zh-CN"/>
        </w:rPr>
        <w:t>FFS: details configuration and signalling</w:t>
      </w:r>
    </w:p>
    <w:p w14:paraId="2C85336A">
      <w:pPr>
        <w:rPr>
          <w:rFonts w:ascii="Times New Roman" w:hAnsi="Times New Roman"/>
          <w:szCs w:val="20"/>
        </w:rPr>
      </w:pPr>
      <w:r>
        <w:rPr>
          <w:rFonts w:ascii="Times New Roman" w:hAnsi="Times New Roman"/>
          <w:szCs w:val="20"/>
          <w:highlight w:val="green"/>
        </w:rPr>
        <w:t>Agreement</w:t>
      </w:r>
    </w:p>
    <w:p w14:paraId="0D123856">
      <w:pPr>
        <w:rPr>
          <w:rFonts w:ascii="Times New Roman" w:hAnsi="Times New Roman"/>
          <w:szCs w:val="20"/>
        </w:rPr>
      </w:pPr>
      <w:r>
        <w:rPr>
          <w:rFonts w:ascii="Times New Roman" w:hAnsi="Times New Roman"/>
          <w:szCs w:val="20"/>
        </w:rPr>
        <w:t>For enabling/disabling Msg4 PDSCH repetition, RAN1 to down-select among the following options:</w:t>
      </w:r>
    </w:p>
    <w:p w14:paraId="0F07F205">
      <w:pPr>
        <w:numPr>
          <w:ilvl w:val="0"/>
          <w:numId w:val="23"/>
        </w:numPr>
        <w:rPr>
          <w:rFonts w:ascii="Times New Roman" w:hAnsi="Times New Roman"/>
          <w:szCs w:val="20"/>
          <w:lang w:eastAsia="zh-CN"/>
        </w:rPr>
      </w:pPr>
      <w:r>
        <w:rPr>
          <w:rFonts w:ascii="Times New Roman" w:hAnsi="Times New Roman"/>
          <w:szCs w:val="20"/>
          <w:lang w:eastAsia="zh-CN"/>
        </w:rPr>
        <w:t>Option 1: UE specific PDSCH with Msg4 repetition activation indicated via PDCCH- DCI Format 1_0</w:t>
      </w:r>
    </w:p>
    <w:p w14:paraId="3EDC54D3">
      <w:pPr>
        <w:numPr>
          <w:ilvl w:val="1"/>
          <w:numId w:val="22"/>
        </w:numPr>
        <w:rPr>
          <w:rFonts w:ascii="Times New Roman" w:hAnsi="Times New Roman"/>
          <w:szCs w:val="20"/>
          <w:lang w:eastAsia="zh-CN"/>
        </w:rPr>
      </w:pPr>
      <w:r>
        <w:rPr>
          <w:rFonts w:ascii="Times New Roman" w:hAnsi="Times New Roman"/>
          <w:szCs w:val="20"/>
          <w:lang w:eastAsia="zh-CN"/>
        </w:rPr>
        <w:t>FFS: indication details.</w:t>
      </w:r>
    </w:p>
    <w:p w14:paraId="25AF0689">
      <w:pPr>
        <w:numPr>
          <w:ilvl w:val="1"/>
          <w:numId w:val="22"/>
        </w:numPr>
        <w:rPr>
          <w:rFonts w:ascii="Times New Roman" w:hAnsi="Times New Roman"/>
          <w:szCs w:val="20"/>
          <w:lang w:eastAsia="zh-CN"/>
        </w:rPr>
      </w:pPr>
      <w:r>
        <w:rPr>
          <w:rFonts w:ascii="Times New Roman" w:hAnsi="Times New Roman"/>
          <w:szCs w:val="20"/>
          <w:lang w:eastAsia="zh-CN"/>
        </w:rPr>
        <w:t xml:space="preserve">FFS: whether/how network is informed by the UE that certain conditions are met to trigger Msg4 PDSCH repetition (e.g. RSRP detected at UE is less than x dB) </w:t>
      </w:r>
    </w:p>
    <w:p w14:paraId="469A6E1E">
      <w:pPr>
        <w:numPr>
          <w:ilvl w:val="0"/>
          <w:numId w:val="23"/>
        </w:numPr>
        <w:rPr>
          <w:rFonts w:ascii="Times New Roman" w:hAnsi="Times New Roman"/>
          <w:szCs w:val="20"/>
          <w:lang w:eastAsia="zh-CN"/>
        </w:rPr>
      </w:pPr>
      <w:r>
        <w:rPr>
          <w:rFonts w:ascii="Times New Roman" w:hAnsi="Times New Roman"/>
          <w:szCs w:val="20"/>
          <w:lang w:eastAsia="zh-CN"/>
        </w:rPr>
        <w:t>Option 2: The enabling/disabling of Msg4 PDSCH repetition is implicitly indicated by the enabling/disabling of SIB1 PDSCH repetition.</w:t>
      </w:r>
    </w:p>
    <w:p w14:paraId="2D7F3F27">
      <w:pPr>
        <w:numPr>
          <w:ilvl w:val="0"/>
          <w:numId w:val="23"/>
        </w:numPr>
        <w:rPr>
          <w:rFonts w:ascii="Times New Roman" w:hAnsi="Times New Roman"/>
          <w:szCs w:val="20"/>
          <w:lang w:eastAsia="zh-CN"/>
        </w:rPr>
      </w:pPr>
      <w:r>
        <w:rPr>
          <w:rFonts w:ascii="Times New Roman" w:hAnsi="Times New Roman"/>
          <w:szCs w:val="20"/>
          <w:lang w:eastAsia="zh-CN"/>
        </w:rPr>
        <w:t>Option 3: The enabling/disabling is indicated by SIB1 configuration</w:t>
      </w:r>
    </w:p>
    <w:p w14:paraId="05A6953C">
      <w:pPr>
        <w:numPr>
          <w:ilvl w:val="1"/>
          <w:numId w:val="22"/>
        </w:numPr>
        <w:rPr>
          <w:rFonts w:ascii="Times New Roman" w:hAnsi="Times New Roman"/>
          <w:szCs w:val="20"/>
          <w:lang w:eastAsia="zh-CN"/>
        </w:rPr>
      </w:pPr>
      <w:r>
        <w:rPr>
          <w:rFonts w:ascii="Times New Roman" w:hAnsi="Times New Roman"/>
          <w:szCs w:val="20"/>
          <w:lang w:eastAsia="zh-CN"/>
        </w:rPr>
        <w:t>FFS: whether/how network is informed by the UE that certain conditions are met to trigger Msg4 PDSCH repetition (e.g. RSRP detected at UE is less than x dB)</w:t>
      </w:r>
    </w:p>
    <w:p w14:paraId="35DB248E">
      <w:pPr>
        <w:rPr>
          <w:rFonts w:hint="default" w:ascii="Times New Roman" w:hAnsi="Times New Roman" w:cs="Times New Roman"/>
          <w:szCs w:val="20"/>
        </w:rPr>
      </w:pPr>
      <w:r>
        <w:rPr>
          <w:rFonts w:ascii="Times New Roman" w:hAnsi="Times New Roman" w:eastAsia="宋体"/>
          <w:iCs/>
          <w:szCs w:val="20"/>
          <w:lang w:eastAsia="zh-CN"/>
        </w:rPr>
        <w:t>FFS: Whether UE reports its capability</w:t>
      </w:r>
    </w:p>
    <w:p w14:paraId="2951EE07">
      <w:pPr>
        <w:suppressAutoHyphens/>
        <w:spacing w:after="0" w:line="240" w:lineRule="auto"/>
        <w:rPr>
          <w:rFonts w:hint="default" w:ascii="Times New Roman" w:hAnsi="Times New Roman" w:eastAsia="Batang" w:cs="Times New Roman"/>
          <w:lang w:eastAsia="zh-CN"/>
        </w:rPr>
      </w:pPr>
    </w:p>
    <w:p w14:paraId="0036A7AF">
      <w:pPr>
        <w:spacing w:line="260" w:lineRule="auto"/>
        <w:jc w:val="both"/>
        <w:rPr>
          <w:rFonts w:hint="default" w:ascii="Times New Roman" w:hAnsi="Times New Roman" w:cs="Times New Roman"/>
          <w:lang w:eastAsia="zh-CN"/>
        </w:rPr>
      </w:pPr>
      <w:r>
        <w:rPr>
          <w:rFonts w:hint="default" w:ascii="Times New Roman" w:hAnsi="Times New Roman" w:cs="Times New Roman"/>
        </w:rPr>
        <w:t xml:space="preserve">In this contribution, </w:t>
      </w:r>
      <w:r>
        <w:rPr>
          <w:rFonts w:hint="default" w:ascii="Times New Roman" w:hAnsi="Times New Roman" w:cs="Times New Roman"/>
          <w:bCs/>
          <w:iCs/>
        </w:rPr>
        <w:t>we share our views on NR-NTN downlink coverage enhancement</w:t>
      </w:r>
      <w:r>
        <w:rPr>
          <w:rFonts w:hint="default" w:ascii="Times New Roman" w:hAnsi="Times New Roman" w:cs="Times New Roman"/>
          <w:bCs/>
          <w:iCs/>
          <w:lang w:eastAsia="zh-CN"/>
        </w:rPr>
        <w:t>s based on system level and link level</w:t>
      </w:r>
      <w:r>
        <w:rPr>
          <w:rFonts w:hint="default" w:ascii="Times New Roman" w:hAnsi="Times New Roman" w:cs="Times New Roman"/>
          <w:bCs/>
          <w:iCs/>
        </w:rPr>
        <w:t>.</w:t>
      </w:r>
    </w:p>
    <w:p w14:paraId="4BCB9DF8">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4" w:name="OLE_LINK3"/>
      <w:bookmarkStart w:id="5" w:name="OLE_LINK4"/>
    </w:p>
    <w:bookmarkEnd w:id="4"/>
    <w:bookmarkEnd w:id="5"/>
    <w:p w14:paraId="5D78122E">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System-level enhancement</w:t>
      </w:r>
    </w:p>
    <w:p w14:paraId="625E43D4">
      <w:pPr>
        <w:spacing w:before="120" w:line="276" w:lineRule="auto"/>
        <w:jc w:val="both"/>
        <w:rPr>
          <w:rFonts w:hint="default" w:ascii="Times New Roman" w:hAnsi="Times New Roman" w:cs="Times New Roman"/>
          <w:lang w:eastAsia="zh-CN"/>
        </w:rPr>
      </w:pPr>
      <w:r>
        <w:rPr>
          <w:rFonts w:hint="default" w:ascii="Times New Roman" w:hAnsi="Times New Roman" w:cs="Times New Roman"/>
          <w:lang w:eastAsia="zh-CN"/>
        </w:rPr>
        <w:t xml:space="preserve">It is claimed in Rel-19 NTN WI [1] that system-level enhancements are discussed to increase the system-level coverage of </w:t>
      </w:r>
      <w:r>
        <w:rPr>
          <w:rFonts w:hint="default" w:ascii="Times New Roman" w:hAnsi="Times New Roman" w:cs="Times New Roman"/>
        </w:rPr>
        <w:t>FR1-NTN and/or FR2-NTN</w:t>
      </w:r>
      <w:r>
        <w:rPr>
          <w:rFonts w:hint="default" w:ascii="Times New Roman" w:hAnsi="Times New Roman" w:cs="Times New Roman"/>
          <w:lang w:eastAsia="zh-CN"/>
        </w:rPr>
        <w:t xml:space="preserve"> allowing dynamic and flexible power sharing between satellite beams or different satellite beam patterns/size (i.e. wide or narrow) across the satellite footprints, </w:t>
      </w:r>
      <w:r>
        <w:rPr>
          <w:rFonts w:hint="default" w:ascii="Times New Roman" w:hAnsi="Times New Roman" w:cs="Times New Roman"/>
        </w:rPr>
        <w:t xml:space="preserve">this section </w:t>
      </w:r>
      <w:r>
        <w:rPr>
          <w:rFonts w:hint="default" w:ascii="Times New Roman" w:hAnsi="Times New Roman" w:cs="Times New Roman"/>
          <w:lang w:eastAsia="zh-CN"/>
        </w:rPr>
        <w:t xml:space="preserve">will be focused </w:t>
      </w:r>
      <w:r>
        <w:rPr>
          <w:rFonts w:hint="default" w:ascii="Times New Roman" w:hAnsi="Times New Roman" w:cs="Times New Roman"/>
        </w:rPr>
        <w:t xml:space="preserve">on </w:t>
      </w:r>
      <w:r>
        <w:rPr>
          <w:rFonts w:hint="default" w:ascii="Times New Roman" w:hAnsi="Times New Roman" w:cs="Times New Roman"/>
          <w:lang w:eastAsia="zh-CN"/>
        </w:rPr>
        <w:t>system</w:t>
      </w:r>
      <w:r>
        <w:rPr>
          <w:rFonts w:hint="default" w:ascii="Times New Roman" w:hAnsi="Times New Roman" w:cs="Times New Roman"/>
        </w:rPr>
        <w:t xml:space="preserve"> level enhancements to improve DL coverage.</w:t>
      </w:r>
      <w:r>
        <w:rPr>
          <w:rFonts w:hint="default" w:ascii="Times New Roman" w:hAnsi="Times New Roman" w:cs="Times New Roman"/>
          <w:lang w:eastAsia="zh-CN"/>
        </w:rPr>
        <w:t xml:space="preserve"> </w:t>
      </w:r>
    </w:p>
    <w:p w14:paraId="555D030B">
      <w:pPr>
        <w:pStyle w:val="5"/>
        <w:numPr>
          <w:ilvl w:val="2"/>
          <w:numId w:val="1"/>
        </w:numPr>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SSB periodicity </w:t>
      </w:r>
      <w:r>
        <w:rPr>
          <w:rFonts w:hint="default" w:ascii="Times New Roman" w:hAnsi="Times New Roman" w:eastAsia="宋体" w:cs="Times New Roman"/>
          <w:sz w:val="22"/>
          <w:szCs w:val="22"/>
          <w:lang w:val="en-US" w:eastAsia="zh-CN"/>
        </w:rPr>
        <w:t>extending to 160ms</w:t>
      </w:r>
    </w:p>
    <w:p w14:paraId="0F174B75">
      <w:pPr>
        <w:pStyle w:val="30"/>
        <w:spacing w:after="120" w:line="260" w:lineRule="auto"/>
        <w:rPr>
          <w:rFonts w:hint="default" w:ascii="Times New Roman" w:hAnsi="Times New Roman" w:cs="Times New Roman"/>
          <w:color w:val="auto"/>
          <w:sz w:val="22"/>
          <w:szCs w:val="22"/>
          <w:lang w:eastAsia="ko-KR"/>
        </w:rPr>
      </w:pPr>
      <w:r>
        <w:rPr>
          <w:rFonts w:hint="default" w:ascii="Times New Roman" w:hAnsi="Times New Roman" w:cs="Times New Roman"/>
          <w:color w:val="auto"/>
          <w:sz w:val="22"/>
          <w:szCs w:val="22"/>
          <w:lang w:eastAsia="zh-CN"/>
        </w:rPr>
        <w:t xml:space="preserve">As discussed in the RAN1#116 meeting, the additional satellite parameter sets, i.e., LEO600km Set 1-1/1-2/1-3 have been agreed, it is observed that only 1.5% or 10.02% beam footprints are served, this limits the coverage area that the satellite can serve. </w:t>
      </w:r>
      <w:r>
        <w:rPr>
          <w:rFonts w:hint="default" w:ascii="Times New Roman" w:hAnsi="Times New Roman" w:eastAsia="宋体" w:cs="Times New Roman"/>
          <w:color w:val="auto"/>
          <w:sz w:val="22"/>
          <w:szCs w:val="22"/>
          <w:lang w:eastAsia="zh-CN"/>
        </w:rPr>
        <w:t xml:space="preserve">In current spec, a default </w:t>
      </w:r>
      <w:r>
        <w:rPr>
          <w:rFonts w:hint="default" w:ascii="Times New Roman" w:hAnsi="Times New Roman" w:cs="Times New Roman"/>
          <w:color w:val="auto"/>
          <w:sz w:val="22"/>
          <w:szCs w:val="22"/>
          <w:lang w:eastAsia="zh-CN"/>
        </w:rPr>
        <w:t xml:space="preserve">20ms SSB periodicity is assumed to be a UE for </w:t>
      </w:r>
      <w:r>
        <w:rPr>
          <w:rFonts w:hint="default" w:ascii="Times New Roman" w:hAnsi="Times New Roman" w:eastAsia="宋体" w:cs="Times New Roman"/>
          <w:color w:val="auto"/>
          <w:sz w:val="22"/>
          <w:szCs w:val="22"/>
          <w:lang w:eastAsia="zh-CN"/>
        </w:rPr>
        <w:t>cell discovery, as agreed for satellite parameters set1-1/1-2/1-3, a satellite beam footprint can be up to 1058, it’s very hard to cover such a large beam footprint within 20 ms, within an SSB burst, 4 footprints can be served by SSB, such, for set 1-1/1-3, the total number of  4*106 =424  footprint beams can be served, it’s more serious for set 1-2, only 4*16 =64 footprint beam can be served. Thus, the periodicity of SSB to a UE for cell discovery needs to be enlarged</w:t>
      </w:r>
      <w:r>
        <w:rPr>
          <w:rFonts w:hint="default" w:ascii="Times New Roman" w:hAnsi="Times New Roman" w:eastAsia="宋体" w:cs="Times New Roman"/>
          <w:color w:val="auto"/>
          <w:sz w:val="22"/>
          <w:szCs w:val="22"/>
          <w:lang w:val="en-US" w:eastAsia="zh-CN"/>
        </w:rPr>
        <w:t>, and the extended SSB periodicity of 160ms has been agreed in the previous meeting.</w:t>
      </w:r>
      <w:r>
        <w:rPr>
          <w:rFonts w:hint="default" w:ascii="Times New Roman" w:hAnsi="Times New Roman" w:cs="Times New Roman"/>
          <w:color w:val="auto"/>
          <w:sz w:val="22"/>
          <w:szCs w:val="22"/>
          <w:lang w:eastAsia="zh-CN"/>
        </w:rPr>
        <w:t xml:space="preserve"> As defined in TR 38.821[2], satellite beams or satellites are not considered to be visible from the UE perspective in NTN. Both options a) the same PCI (Physical Cell Identifier) for several satellite beams and b) one PCI per satellite beam, can be considered in NTN, a satellite beam can consist of one SSB or more SSB beams. One cell (PCI) can have a maximum of L SSB beams, where L can be 4, 8, or 64 depending on the band, which means, mapping one SSB beam/cell to a/multiple satellite beams or multiple SSB/cells to a/multiple satellite beams are based on implementation way.  </w:t>
      </w:r>
    </w:p>
    <w:p w14:paraId="44A12313">
      <w:pPr>
        <w:jc w:val="both"/>
        <w:rPr>
          <w:rFonts w:hint="default" w:ascii="Times New Roman" w:hAnsi="Times New Roman" w:cs="Times New Roman"/>
          <w:color w:val="auto"/>
          <w:sz w:val="22"/>
          <w:lang w:val="en-US" w:eastAsia="zh-CN"/>
        </w:rPr>
      </w:pPr>
      <w:r>
        <w:rPr>
          <w:rFonts w:hint="default" w:ascii="Times New Roman" w:hAnsi="Times New Roman" w:eastAsia="Arial" w:cs="Times New Roman"/>
          <w:bCs/>
          <w:color w:val="auto"/>
          <w:kern w:val="24"/>
          <w:sz w:val="22"/>
          <w:lang w:eastAsia="zh-CN" w:bidi="ar"/>
        </w:rPr>
        <w:t>In Rel-18, for power saving at the gNB side, cell level-based DTX/DRX has been introduced, and c</w:t>
      </w:r>
      <w:r>
        <w:rPr>
          <w:rFonts w:hint="default" w:ascii="Times New Roman" w:hAnsi="Times New Roman" w:cs="Times New Roman"/>
          <w:color w:val="auto"/>
          <w:sz w:val="22"/>
        </w:rPr>
        <w:t xml:space="preserve">ell DTX/DRX was introduced in the time domain to allow the network to </w:t>
      </w:r>
      <w:r>
        <w:rPr>
          <w:rFonts w:hint="default" w:ascii="Times New Roman" w:hAnsi="Times New Roman" w:cs="Times New Roman"/>
          <w:color w:val="auto"/>
          <w:sz w:val="22"/>
          <w:lang w:eastAsia="zh-CN"/>
        </w:rPr>
        <w:t>configure</w:t>
      </w:r>
      <w:r>
        <w:rPr>
          <w:rFonts w:hint="default" w:ascii="Times New Roman" w:hAnsi="Times New Roman" w:cs="Times New Roman"/>
          <w:color w:val="auto"/>
          <w:sz w:val="22"/>
        </w:rPr>
        <w:t xml:space="preserve"> non-active periods</w:t>
      </w:r>
      <w:r>
        <w:rPr>
          <w:rFonts w:hint="default" w:ascii="Times New Roman" w:hAnsi="Times New Roman" w:cs="Times New Roman"/>
          <w:color w:val="auto"/>
          <w:sz w:val="22"/>
          <w:lang w:eastAsia="zh-CN"/>
        </w:rPr>
        <w:t xml:space="preserve">, e.g., </w:t>
      </w:r>
      <w:r>
        <w:rPr>
          <w:rFonts w:hint="default" w:ascii="Times New Roman" w:hAnsi="Times New Roman" w:cs="Times New Roman"/>
          <w:color w:val="auto"/>
          <w:sz w:val="22"/>
        </w:rPr>
        <w:t>cell DTX/DRX pattern</w:t>
      </w:r>
      <w:r>
        <w:rPr>
          <w:rFonts w:hint="default" w:ascii="Times New Roman" w:hAnsi="Times New Roman" w:cs="Times New Roman"/>
          <w:color w:val="auto"/>
          <w:sz w:val="22"/>
          <w:lang w:eastAsia="zh-CN"/>
        </w:rPr>
        <w:t>.</w:t>
      </w:r>
      <w:r>
        <w:rPr>
          <w:rFonts w:hint="default" w:ascii="Times New Roman" w:hAnsi="Times New Roman" w:cs="Times New Roman"/>
          <w:color w:val="auto"/>
          <w:sz w:val="22"/>
        </w:rPr>
        <w:t xml:space="preserve"> The pattern configuration for cell DTX/DRX is common for the UEs in the cell, and the cell DTX and cell DRX patterns can be configured and activated separately. When cell DTX is configured, the UE does not </w:t>
      </w:r>
      <w:r>
        <w:rPr>
          <w:rFonts w:hint="default" w:ascii="Times New Roman" w:hAnsi="Times New Roman" w:cs="Times New Roman"/>
          <w:color w:val="auto"/>
          <w:sz w:val="22"/>
          <w:lang w:eastAsia="zh-CN"/>
        </w:rPr>
        <w:t xml:space="preserve">need to </w:t>
      </w:r>
      <w:r>
        <w:rPr>
          <w:rFonts w:hint="default" w:ascii="Times New Roman" w:hAnsi="Times New Roman" w:cs="Times New Roman"/>
          <w:color w:val="auto"/>
          <w:sz w:val="22"/>
        </w:rPr>
        <w:t>monitor PDCCH</w:t>
      </w:r>
      <w:r>
        <w:rPr>
          <w:rFonts w:hint="default" w:ascii="Times New Roman" w:hAnsi="Times New Roman" w:cs="Times New Roman"/>
          <w:color w:val="auto"/>
          <w:sz w:val="22"/>
          <w:lang w:eastAsia="zh-CN"/>
        </w:rPr>
        <w:t xml:space="preserve"> </w:t>
      </w:r>
      <w:r>
        <w:rPr>
          <w:rFonts w:hint="default" w:ascii="Times New Roman" w:hAnsi="Times New Roman" w:cs="Times New Roman"/>
          <w:color w:val="auto"/>
          <w:sz w:val="22"/>
        </w:rPr>
        <w:t xml:space="preserve">or SPS occasions during the cell DTX </w:t>
      </w:r>
      <w:r>
        <w:rPr>
          <w:rFonts w:hint="default" w:ascii="Times New Roman" w:hAnsi="Times New Roman" w:cs="Times New Roman"/>
          <w:color w:val="auto"/>
          <w:sz w:val="22"/>
          <w:lang w:eastAsia="zh-CN"/>
        </w:rPr>
        <w:t>idle</w:t>
      </w:r>
      <w:r>
        <w:rPr>
          <w:rFonts w:hint="default" w:ascii="Times New Roman" w:hAnsi="Times New Roman" w:cs="Times New Roman"/>
          <w:color w:val="auto"/>
          <w:sz w:val="22"/>
        </w:rPr>
        <w:t xml:space="preserve"> period. When cell DRX is configured and activated for the concerned cell, the UE does not transmit on CG resources or SR during the cell DRX </w:t>
      </w:r>
      <w:r>
        <w:rPr>
          <w:rFonts w:hint="default" w:ascii="Times New Roman" w:hAnsi="Times New Roman" w:cs="Times New Roman"/>
          <w:color w:val="auto"/>
          <w:sz w:val="22"/>
          <w:lang w:eastAsia="zh-CN"/>
        </w:rPr>
        <w:t>idle</w:t>
      </w:r>
      <w:r>
        <w:rPr>
          <w:rFonts w:hint="default" w:ascii="Times New Roman" w:hAnsi="Times New Roman" w:cs="Times New Roman"/>
          <w:color w:val="auto"/>
          <w:sz w:val="22"/>
        </w:rPr>
        <w:t xml:space="preserve"> period.</w:t>
      </w:r>
      <w:r>
        <w:rPr>
          <w:rFonts w:hint="default" w:ascii="Times New Roman" w:hAnsi="Times New Roman" w:cs="Times New Roman"/>
          <w:color w:val="auto"/>
          <w:sz w:val="22"/>
          <w:lang w:val="en-US" w:eastAsia="zh-CN"/>
        </w:rPr>
        <w:t xml:space="preserve"> Similarly,  for Rel-19 NTN, TDM-ed beam activation within the extended periodicity for different satellite beam will be needed, it also denotes as “beam hopping” by companies. However, </w:t>
      </w:r>
      <w:r>
        <w:rPr>
          <w:rFonts w:hint="eastAsia" w:ascii="Times New Roman" w:hAnsi="Times New Roman" w:cs="Times New Roman"/>
          <w:color w:val="auto"/>
          <w:sz w:val="22"/>
          <w:lang w:val="en-US" w:eastAsia="zh-CN"/>
        </w:rPr>
        <w:t xml:space="preserve">the definition of bean hopping has not yet been finalized. Specifically, it remains unclear whether beam hopping applies to both DL and UL beam pairs, or if it is limited to DL beams while UL beams remain continuously active. From our perspective, to simplify the configuration, beam hopping should be applied to both DL and UL beam pairs. In other words, when a beam is activated, the UE can utilize this beam for both Tx/Rx simultaneously. </w:t>
      </w:r>
    </w:p>
    <w:p w14:paraId="05EE2EC0">
      <w:pPr>
        <w:jc w:val="both"/>
        <w:rPr>
          <w:rFonts w:hint="default" w:ascii="Times New Roman" w:hAnsi="Times New Roman" w:cs="Times New Roman"/>
          <w:lang w:val="en-US" w:eastAsia="zh-CN"/>
        </w:rPr>
      </w:pPr>
      <w:r>
        <w:rPr>
          <w:rFonts w:hint="default" w:ascii="Times New Roman" w:hAnsi="Times New Roman" w:cs="Times New Roman"/>
          <w:b/>
          <w:bCs/>
          <w:i/>
          <w:iCs/>
          <w:lang w:val="en-US" w:eastAsia="zh-CN"/>
        </w:rPr>
        <w:t>Proposal 1: When extended periodicity of SSB is assumed, the definition of “beam hopping” need</w:t>
      </w:r>
      <w:r>
        <w:rPr>
          <w:rFonts w:hint="eastAsia" w:ascii="Times New Roman" w:hAnsi="Times New Roman" w:cs="Times New Roman"/>
          <w:b/>
          <w:bCs/>
          <w:i/>
          <w:iCs/>
          <w:lang w:val="en-US" w:eastAsia="zh-CN"/>
        </w:rPr>
        <w:t>s</w:t>
      </w:r>
      <w:r>
        <w:rPr>
          <w:rFonts w:hint="default" w:ascii="Times New Roman" w:hAnsi="Times New Roman" w:cs="Times New Roman"/>
          <w:b/>
          <w:bCs/>
          <w:i/>
          <w:iCs/>
          <w:lang w:val="en-US" w:eastAsia="zh-CN"/>
        </w:rPr>
        <w:t xml:space="preserve"> to </w:t>
      </w:r>
      <w:r>
        <w:rPr>
          <w:rFonts w:hint="eastAsia" w:ascii="Times New Roman" w:hAnsi="Times New Roman" w:cs="Times New Roman"/>
          <w:b/>
          <w:bCs/>
          <w:i/>
          <w:iCs/>
          <w:lang w:val="en-US" w:eastAsia="zh-CN"/>
        </w:rPr>
        <w:t xml:space="preserve">be </w:t>
      </w:r>
      <w:r>
        <w:rPr>
          <w:rFonts w:hint="default" w:ascii="Times New Roman" w:hAnsi="Times New Roman" w:cs="Times New Roman"/>
          <w:b/>
          <w:bCs/>
          <w:i/>
          <w:iCs/>
          <w:lang w:val="en-US" w:eastAsia="zh-CN"/>
        </w:rPr>
        <w:t>clarif</w:t>
      </w:r>
      <w:r>
        <w:rPr>
          <w:rFonts w:hint="eastAsia" w:ascii="Times New Roman" w:hAnsi="Times New Roman" w:cs="Times New Roman"/>
          <w:b/>
          <w:bCs/>
          <w:i/>
          <w:iCs/>
          <w:lang w:val="en-US" w:eastAsia="zh-CN"/>
        </w:rPr>
        <w:t>ied</w:t>
      </w:r>
      <w:r>
        <w:rPr>
          <w:rFonts w:hint="default" w:ascii="Times New Roman" w:hAnsi="Times New Roman" w:cs="Times New Roman"/>
          <w:b/>
          <w:bCs/>
          <w:i/>
          <w:iCs/>
          <w:lang w:val="en-US" w:eastAsia="zh-CN"/>
        </w:rPr>
        <w:t xml:space="preserve">, e.g., beam hopping can be </w:t>
      </w:r>
      <w:r>
        <w:rPr>
          <w:rFonts w:hint="eastAsia" w:ascii="Times New Roman" w:hAnsi="Times New Roman" w:cs="Times New Roman"/>
          <w:b/>
          <w:bCs/>
          <w:i/>
          <w:iCs/>
          <w:lang w:val="en-US" w:eastAsia="zh-CN"/>
        </w:rPr>
        <w:t>applied</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to both</w:t>
      </w:r>
      <w:r>
        <w:rPr>
          <w:rFonts w:hint="default" w:ascii="Times New Roman" w:hAnsi="Times New Roman" w:cs="Times New Roman"/>
          <w:b/>
          <w:bCs/>
          <w:i/>
          <w:iCs/>
          <w:lang w:val="en-US" w:eastAsia="zh-CN"/>
        </w:rPr>
        <w:t xml:space="preserve"> DL and UL beam pair</w:t>
      </w:r>
      <w:r>
        <w:rPr>
          <w:rFonts w:hint="eastAsia" w:ascii="Times New Roman" w:hAnsi="Times New Roman" w:cs="Times New Roman"/>
          <w:b/>
          <w:bCs/>
          <w:i/>
          <w:iCs/>
          <w:lang w:val="en-US" w:eastAsia="zh-CN"/>
        </w:rPr>
        <w:t>s</w:t>
      </w:r>
      <w:r>
        <w:rPr>
          <w:rFonts w:hint="default" w:ascii="Times New Roman" w:hAnsi="Times New Roman" w:cs="Times New Roman"/>
          <w:b/>
          <w:bCs/>
          <w:i/>
          <w:iCs/>
          <w:lang w:val="en-US" w:eastAsia="zh-CN"/>
        </w:rPr>
        <w:t>, when a beam is activated, both DL and UL can be regarded as activat</w:t>
      </w:r>
      <w:r>
        <w:rPr>
          <w:rFonts w:hint="eastAsia" w:ascii="Times New Roman" w:hAnsi="Times New Roman" w:cs="Times New Roman"/>
          <w:b/>
          <w:bCs/>
          <w:i/>
          <w:iCs/>
          <w:lang w:val="en-US" w:eastAsia="zh-CN"/>
        </w:rPr>
        <w:t>ed simultaneously</w:t>
      </w:r>
      <w:r>
        <w:rPr>
          <w:rFonts w:hint="default" w:ascii="Times New Roman" w:hAnsi="Times New Roman" w:cs="Times New Roman"/>
          <w:b/>
          <w:bCs/>
          <w:i/>
          <w:iCs/>
          <w:lang w:val="en-US" w:eastAsia="zh-CN"/>
        </w:rPr>
        <w:t xml:space="preserve">. </w:t>
      </w:r>
    </w:p>
    <w:p w14:paraId="779B144E">
      <w:pPr>
        <w:pStyle w:val="5"/>
        <w:numPr>
          <w:ilvl w:val="2"/>
          <w:numId w:val="1"/>
        </w:numPr>
        <w:ind w:left="720" w:leftChars="0" w:hanging="720" w:firstLineChars="0"/>
        <w:rPr>
          <w:rFonts w:hint="default" w:ascii="Times New Roman" w:hAnsi="Times New Roman" w:cs="Times New Roman"/>
          <w:sz w:val="22"/>
          <w:szCs w:val="22"/>
        </w:rPr>
      </w:pPr>
      <w:r>
        <w:rPr>
          <w:rFonts w:hint="default" w:ascii="Times New Roman" w:hAnsi="Times New Roman" w:cs="Times New Roman"/>
          <w:sz w:val="22"/>
          <w:szCs w:val="22"/>
        </w:rPr>
        <w:t>Potential solution to improve DL coverage based on system level</w:t>
      </w:r>
      <w:bookmarkStart w:id="6" w:name="OLE_LINK13"/>
    </w:p>
    <w:p w14:paraId="72EF9CDE">
      <w:pPr>
        <w:jc w:val="both"/>
        <w:rPr>
          <w:rFonts w:hint="default" w:ascii="Times New Roman" w:hAnsi="Times New Roman" w:cs="Times New Roman"/>
          <w:lang w:val="en-US" w:eastAsia="zh-CN"/>
        </w:rPr>
      </w:pPr>
      <w:r>
        <w:rPr>
          <w:rFonts w:hint="default" w:ascii="Times New Roman" w:hAnsi="Times New Roman" w:eastAsia="宋体" w:cs="Times New Roman"/>
          <w:lang w:val="en-US" w:eastAsia="zh-CN"/>
        </w:rPr>
        <w:t>In the current specification[4], f</w:t>
      </w:r>
      <w:r>
        <w:rPr>
          <w:rFonts w:hint="default" w:ascii="Times New Roman" w:hAnsi="Times New Roman" w:cs="Times New Roman"/>
          <w:lang w:val="en-US"/>
        </w:rPr>
        <w:t xml:space="preserve">or </w:t>
      </w:r>
      <w:r>
        <w:rPr>
          <w:rFonts w:hint="default" w:ascii="Times New Roman" w:hAnsi="Times New Roman" w:cs="Times New Roman"/>
        </w:rPr>
        <w:t>operation without shared spectrum channel access and for</w:t>
      </w:r>
      <w:r>
        <w:rPr>
          <w:rFonts w:hint="default" w:ascii="Times New Roman" w:hAnsi="Times New Roman" w:cs="Times New Roman"/>
          <w:lang w:val="en-US"/>
        </w:rPr>
        <w:t xml:space="preserve"> the SS/PBCH block and CORESET multiplexing pattern</w:t>
      </w:r>
      <w:r>
        <w:rPr>
          <w:rFonts w:hint="eastAsia" w:ascii="Times New Roman" w:hAnsi="Times New Roman" w:cs="Times New Roman"/>
          <w:lang w:val="en-US" w:eastAsia="zh-CN"/>
        </w:rPr>
        <w:t xml:space="preserve"> </w:t>
      </w:r>
      <w:r>
        <w:rPr>
          <w:rFonts w:hint="default" w:ascii="Times New Roman" w:hAnsi="Times New Roman" w:cs="Times New Roman"/>
          <w:lang w:val="en-US"/>
        </w:rPr>
        <w:t xml:space="preserve">1, a UE monitors PDCCH in the Type0-PDCCH CSS set over two slots. For SS/PBCH block with index </w:t>
      </w:r>
      <m:oMath>
        <m:r>
          <m:rPr/>
          <w:rPr>
            <w:rFonts w:hint="default" w:ascii="Cambria Math" w:hAnsi="Cambria Math" w:cs="Times New Roman"/>
            <w:lang w:val="en-US"/>
          </w:rPr>
          <m:t>i</m:t>
        </m:r>
      </m:oMath>
      <w:r>
        <w:rPr>
          <w:rFonts w:hint="default" w:ascii="Times New Roman" w:hAnsi="Times New Roman" w:cs="Times New Roman"/>
        </w:rPr>
        <w:t xml:space="preserve">, the UE determines an index of slot </w:t>
      </w:r>
      <m:oMath>
        <m:sSub>
          <m:sSubPr>
            <m:ctrlPr>
              <w:rPr>
                <w:rFonts w:hint="default" w:ascii="Cambria Math" w:hAnsi="Cambria Math" w:cs="Times New Roman"/>
                <w:iCs/>
                <w:lang w:val="en-US"/>
              </w:rPr>
            </m:ctrlPr>
          </m:sSubPr>
          <m:e>
            <m:r>
              <m:rPr/>
              <w:rPr>
                <w:rFonts w:hint="default" w:ascii="Cambria Math" w:hAnsi="Cambria Math" w:cs="Times New Roman"/>
                <w:lang w:val="en-US"/>
              </w:rPr>
              <m:t>n</m:t>
            </m:r>
            <m:ctrlPr>
              <w:rPr>
                <w:rFonts w:hint="default" w:ascii="Cambria Math" w:hAnsi="Cambria Math" w:cs="Times New Roman"/>
                <w:iCs/>
                <w:lang w:val="en-US"/>
              </w:rPr>
            </m:ctrlPr>
          </m:e>
          <m:sub>
            <m:r>
              <m:rPr>
                <m:sty m:val="p"/>
              </m:rPr>
              <w:rPr>
                <w:rFonts w:hint="default" w:ascii="Cambria Math" w:hAnsi="Cambria Math" w:cs="Times New Roman"/>
                <w:lang w:val="en-US"/>
              </w:rPr>
              <m:t>0</m:t>
            </m:r>
            <m:ctrlPr>
              <w:rPr>
                <w:rFonts w:hint="default" w:ascii="Cambria Math" w:hAnsi="Cambria Math" w:cs="Times New Roman"/>
                <w:iCs/>
                <w:lang w:val="en-US"/>
              </w:rPr>
            </m:ctrlPr>
          </m:sub>
        </m:sSub>
      </m:oMath>
      <w:r>
        <w:rPr>
          <w:rFonts w:hint="default" w:ascii="Times New Roman" w:hAnsi="Times New Roman" w:cs="Times New Roman"/>
        </w:rPr>
        <w:t xml:space="preserve"> as </w:t>
      </w:r>
      <m:oMath>
        <m:sSub>
          <m:sSubPr>
            <m:ctrlPr>
              <w:rPr>
                <w:rFonts w:hint="default" w:ascii="Cambria Math" w:hAnsi="Cambria Math" w:cs="Times New Roman"/>
                <w:iCs/>
                <w:lang w:val="en-US"/>
              </w:rPr>
            </m:ctrlPr>
          </m:sSubPr>
          <m:e>
            <m:r>
              <m:rPr/>
              <w:rPr>
                <w:rFonts w:hint="default" w:ascii="Cambria Math" w:hAnsi="Cambria Math" w:cs="Times New Roman"/>
                <w:lang w:val="en-US"/>
              </w:rPr>
              <m:t>n</m:t>
            </m:r>
            <m:ctrlPr>
              <w:rPr>
                <w:rFonts w:hint="default" w:ascii="Cambria Math" w:hAnsi="Cambria Math" w:cs="Times New Roman"/>
                <w:iCs/>
                <w:lang w:val="en-US"/>
              </w:rPr>
            </m:ctrlPr>
          </m:e>
          <m:sub>
            <m:r>
              <m:rPr>
                <m:sty m:val="p"/>
              </m:rPr>
              <w:rPr>
                <w:rFonts w:hint="default" w:ascii="Cambria Math" w:hAnsi="Cambria Math" w:cs="Times New Roman"/>
                <w:lang w:val="en-US"/>
              </w:rPr>
              <m:t>0</m:t>
            </m:r>
            <m:ctrlPr>
              <w:rPr>
                <w:rFonts w:hint="default" w:ascii="Cambria Math" w:hAnsi="Cambria Math" w:cs="Times New Roman"/>
                <w:iCs/>
                <w:lang w:val="en-US"/>
              </w:rPr>
            </m:ctrlPr>
          </m:sub>
        </m:sSub>
        <m:r>
          <m:rPr/>
          <w:rPr>
            <w:rFonts w:hint="default" w:ascii="Cambria Math" w:hAnsi="Cambria Math" w:cs="Times New Roman"/>
            <w:lang w:val="en-US"/>
          </w:rPr>
          <m:t>=</m:t>
        </m:r>
        <m:d>
          <m:dPr>
            <m:ctrlPr>
              <w:rPr>
                <w:rFonts w:hint="default" w:ascii="Cambria Math" w:hAnsi="Cambria Math" w:cs="Times New Roman"/>
                <w:i/>
                <w:iCs/>
                <w:lang w:val="en-US"/>
              </w:rPr>
            </m:ctrlPr>
          </m:dPr>
          <m:e>
            <m:r>
              <m:rPr/>
              <w:rPr>
                <w:rFonts w:hint="default" w:ascii="Cambria Math" w:hAnsi="Cambria Math" w:cs="Times New Roman"/>
                <w:lang w:val="en-US"/>
              </w:rPr>
              <m:t>O</m:t>
            </m:r>
            <m:r>
              <m:rPr/>
              <w:rPr>
                <w:rFonts w:hint="default" w:ascii="Cambria Math" w:hAnsi="Cambria Math" w:cs="Times New Roman"/>
              </w:rPr>
              <m:t>∙</m:t>
            </m:r>
            <m:sSup>
              <m:sSupPr>
                <m:ctrlPr>
                  <w:rPr>
                    <w:rFonts w:hint="default" w:ascii="Cambria Math" w:hAnsi="Cambria Math" w:cs="Times New Roman"/>
                    <w:i/>
                  </w:rPr>
                </m:ctrlPr>
              </m:sSupPr>
              <m:e>
                <m:r>
                  <m:rPr/>
                  <w:rPr>
                    <w:rFonts w:hint="default" w:ascii="Cambria Math" w:hAnsi="Cambria Math" w:cs="Times New Roman"/>
                  </w:rPr>
                  <m:t>2</m:t>
                </m:r>
                <m:ctrlPr>
                  <w:rPr>
                    <w:rFonts w:hint="default" w:ascii="Cambria Math" w:hAnsi="Cambria Math" w:cs="Times New Roman"/>
                    <w:i/>
                  </w:rPr>
                </m:ctrlPr>
              </m:e>
              <m:sup>
                <m:r>
                  <m:rPr/>
                  <w:rPr>
                    <w:rFonts w:hint="default" w:ascii="Cambria Math" w:hAnsi="Cambria Math" w:cs="Times New Roman"/>
                  </w:rPr>
                  <m:t>μ</m:t>
                </m:r>
                <m:ctrlPr>
                  <w:rPr>
                    <w:rFonts w:hint="default" w:ascii="Cambria Math" w:hAnsi="Cambria Math" w:cs="Times New Roman"/>
                    <w:i/>
                  </w:rPr>
                </m:ctrlPr>
              </m:sup>
            </m:sSup>
            <m:r>
              <m:rPr/>
              <w:rPr>
                <w:rFonts w:hint="default" w:ascii="Cambria Math" w:hAnsi="Cambria Math" w:cs="Times New Roman"/>
              </w:rPr>
              <m:t>+</m:t>
            </m:r>
            <m:d>
              <m:dPr>
                <m:begChr m:val="⌊"/>
                <m:endChr m:val="⌋"/>
                <m:ctrlPr>
                  <w:rPr>
                    <w:rFonts w:hint="default" w:ascii="Cambria Math" w:hAnsi="Cambria Math" w:cs="Times New Roman"/>
                    <w:i/>
                  </w:rPr>
                </m:ctrlPr>
              </m:dPr>
              <m:e>
                <m:r>
                  <m:rPr/>
                  <w:rPr>
                    <w:rFonts w:hint="default" w:ascii="Cambria Math" w:hAnsi="Cambria Math" w:cs="Times New Roman"/>
                  </w:rPr>
                  <m:t>i∙M</m:t>
                </m:r>
                <m:ctrlPr>
                  <w:rPr>
                    <w:rFonts w:hint="default" w:ascii="Cambria Math" w:hAnsi="Cambria Math" w:cs="Times New Roman"/>
                    <w:i/>
                  </w:rPr>
                </m:ctrlPr>
              </m:e>
            </m:d>
            <m:ctrlPr>
              <w:rPr>
                <w:rFonts w:hint="default" w:ascii="Cambria Math" w:hAnsi="Cambria Math" w:cs="Times New Roman"/>
                <w:i/>
                <w:iCs/>
                <w:lang w:val="en-US"/>
              </w:rPr>
            </m:ctrlPr>
          </m:e>
        </m:d>
        <m:r>
          <m:rPr>
            <m:sty m:val="p"/>
          </m:rPr>
          <w:rPr>
            <w:rFonts w:hint="default" w:ascii="Cambria Math" w:hAnsi="Cambria Math" w:cs="Times New Roman"/>
            <w:lang w:val="en-US"/>
          </w:rPr>
          <m:t>mod</m:t>
        </m:r>
        <m:sSubSup>
          <m:sSubSupPr>
            <m:ctrlPr>
              <w:rPr>
                <w:rFonts w:hint="default" w:ascii="Cambria Math" w:hAnsi="Cambria Math" w:cs="Times New Roman"/>
                <w:i/>
                <w:iCs/>
                <w:lang w:val="en-US"/>
              </w:rPr>
            </m:ctrlPr>
          </m:sSubSupPr>
          <m:e>
            <m:r>
              <m:rPr/>
              <w:rPr>
                <w:rFonts w:hint="default" w:ascii="Cambria Math" w:hAnsi="Cambria Math" w:cs="Times New Roman"/>
                <w:lang w:val="en-US"/>
              </w:rPr>
              <m:t>N</m:t>
            </m:r>
            <m:ctrlPr>
              <w:rPr>
                <w:rFonts w:hint="default" w:ascii="Cambria Math" w:hAnsi="Cambria Math" w:cs="Times New Roman"/>
                <w:i/>
                <w:iCs/>
                <w:lang w:val="en-US"/>
              </w:rPr>
            </m:ctrlPr>
          </m:e>
          <m:sub>
            <m:r>
              <m:rPr>
                <m:sty m:val="p"/>
              </m:rPr>
              <w:rPr>
                <w:rFonts w:hint="default" w:ascii="Cambria Math" w:hAnsi="Cambria Math" w:cs="Times New Roman"/>
                <w:lang w:val="en-US"/>
              </w:rPr>
              <m:t>slot</m:t>
            </m:r>
            <m:ctrlPr>
              <w:rPr>
                <w:rFonts w:hint="default" w:ascii="Cambria Math" w:hAnsi="Cambria Math" w:cs="Times New Roman"/>
                <w:i/>
                <w:iCs/>
                <w:lang w:val="en-US"/>
              </w:rPr>
            </m:ctrlPr>
          </m:sub>
          <m:sup>
            <m:r>
              <m:rPr>
                <m:sty m:val="p"/>
              </m:rPr>
              <w:rPr>
                <w:rFonts w:hint="default" w:ascii="Cambria Math" w:hAnsi="Cambria Math" w:cs="Times New Roman"/>
                <w:lang w:val="en-US"/>
              </w:rPr>
              <m:t>frame</m:t>
            </m:r>
            <m:r>
              <m:rPr/>
              <w:rPr>
                <w:rFonts w:hint="default" w:ascii="Cambria Math" w:hAnsi="Cambria Math" w:cs="Times New Roman"/>
                <w:lang w:val="en-US"/>
              </w:rPr>
              <m:t>,μ</m:t>
            </m:r>
            <m:ctrlPr>
              <w:rPr>
                <w:rFonts w:hint="default" w:ascii="Cambria Math" w:hAnsi="Cambria Math" w:cs="Times New Roman"/>
                <w:i/>
                <w:iCs/>
                <w:lang w:val="en-US"/>
              </w:rPr>
            </m:ctrlPr>
          </m:sup>
        </m:sSubSup>
        <m:r>
          <m:rPr/>
          <w:rPr>
            <w:rFonts w:hint="default" w:ascii="Cambria Math" w:hAnsi="Cambria Math" w:cs="Times New Roman"/>
            <w:lang w:val="en-US"/>
          </w:rPr>
          <m:t xml:space="preserve"> </m:t>
        </m:r>
      </m:oMath>
      <w:r>
        <w:rPr>
          <w:rFonts w:hint="default" w:ascii="Times New Roman" w:hAnsi="Times New Roman" w:cs="Times New Roman"/>
        </w:rPr>
        <w:t xml:space="preserve"> that is in a frame with system frame number (SFN) </w:t>
      </w:r>
      <m:oMath>
        <m:sSub>
          <m:sSubPr>
            <m:ctrlPr>
              <w:rPr>
                <w:rFonts w:hint="default" w:ascii="Cambria Math" w:hAnsi="Cambria Math" w:cs="Times New Roman"/>
                <w:iCs/>
                <w:lang w:val="en-US"/>
              </w:rPr>
            </m:ctrlPr>
          </m:sSubPr>
          <m:e>
            <m:r>
              <m:rPr>
                <m:sty m:val="p"/>
              </m:rPr>
              <w:rPr>
                <w:rFonts w:hint="default" w:ascii="Cambria Math" w:hAnsi="Cambria Math" w:cs="Times New Roman"/>
                <w:lang w:val="en-US"/>
              </w:rPr>
              <m:t>SFN</m:t>
            </m:r>
            <m:ctrlPr>
              <w:rPr>
                <w:rFonts w:hint="default" w:ascii="Cambria Math" w:hAnsi="Cambria Math" w:cs="Times New Roman"/>
                <w:iCs/>
                <w:lang w:val="en-US"/>
              </w:rPr>
            </m:ctrlPr>
          </m:e>
          <m:sub>
            <m:r>
              <m:rPr>
                <m:sty m:val="p"/>
              </m:rPr>
              <w:rPr>
                <w:rFonts w:hint="default" w:ascii="Cambria Math" w:hAnsi="Cambria Math" w:cs="Times New Roman"/>
                <w:lang w:val="en-US"/>
              </w:rPr>
              <m:t>C</m:t>
            </m:r>
            <m:ctrlPr>
              <w:rPr>
                <w:rFonts w:hint="default" w:ascii="Cambria Math" w:hAnsi="Cambria Math" w:cs="Times New Roman"/>
                <w:iCs/>
                <w:lang w:val="en-US"/>
              </w:rPr>
            </m:ctrlPr>
          </m:sub>
        </m:sSub>
      </m:oMath>
      <w:r>
        <w:rPr>
          <w:rFonts w:hint="default" w:ascii="Times New Roman" w:hAnsi="Times New Roman" w:cs="Times New Roman"/>
        </w:rPr>
        <w:t xml:space="preserve"> satisfying </w:t>
      </w:r>
      <m:oMath>
        <m:sSub>
          <m:sSubPr>
            <m:ctrlPr>
              <w:rPr>
                <w:rFonts w:hint="default" w:ascii="Cambria Math" w:hAnsi="Cambria Math" w:cs="Times New Roman"/>
                <w:iCs/>
                <w:lang w:val="en-US"/>
              </w:rPr>
            </m:ctrlPr>
          </m:sSubPr>
          <m:e>
            <m:r>
              <m:rPr>
                <m:sty m:val="p"/>
              </m:rPr>
              <w:rPr>
                <w:rFonts w:hint="default" w:ascii="Cambria Math" w:hAnsi="Cambria Math" w:cs="Times New Roman"/>
                <w:lang w:val="en-US"/>
              </w:rPr>
              <m:t>SFN</m:t>
            </m:r>
            <m:ctrlPr>
              <w:rPr>
                <w:rFonts w:hint="default" w:ascii="Cambria Math" w:hAnsi="Cambria Math" w:cs="Times New Roman"/>
                <w:iCs/>
                <w:lang w:val="en-US"/>
              </w:rPr>
            </m:ctrlPr>
          </m:e>
          <m:sub>
            <m:r>
              <m:rPr>
                <m:sty m:val="p"/>
              </m:rPr>
              <w:rPr>
                <w:rFonts w:hint="default" w:ascii="Cambria Math" w:hAnsi="Cambria Math" w:cs="Times New Roman"/>
                <w:lang w:val="en-US"/>
              </w:rPr>
              <m:t>c</m:t>
            </m:r>
            <m:ctrlPr>
              <w:rPr>
                <w:rFonts w:hint="default" w:ascii="Cambria Math" w:hAnsi="Cambria Math" w:cs="Times New Roman"/>
                <w:iCs/>
                <w:lang w:val="en-US"/>
              </w:rPr>
            </m:ctrlPr>
          </m:sub>
        </m:sSub>
        <m:r>
          <m:rPr>
            <m:sty m:val="p"/>
          </m:rPr>
          <w:rPr>
            <w:rFonts w:hint="default" w:ascii="Cambria Math" w:hAnsi="Cambria Math" w:cs="Times New Roman"/>
            <w:lang w:val="en-US"/>
          </w:rPr>
          <m:t>mod</m:t>
        </m:r>
        <m:r>
          <m:rPr/>
          <w:rPr>
            <w:rFonts w:hint="default" w:ascii="Cambria Math" w:hAnsi="Cambria Math" w:cs="Times New Roman"/>
            <w:lang w:val="en-US"/>
          </w:rPr>
          <m:t>2=0</m:t>
        </m:r>
      </m:oMath>
      <w:r>
        <w:rPr>
          <w:rFonts w:hint="default" w:ascii="Times New Roman" w:hAnsi="Times New Roman" w:cs="Times New Roman"/>
        </w:rPr>
        <w:t xml:space="preserve"> if </w:t>
      </w:r>
      <m:oMath>
        <m:d>
          <m:dPr>
            <m:begChr m:val="⌊"/>
            <m:endChr m:val="⌋"/>
            <m:ctrlPr>
              <w:rPr>
                <w:rFonts w:hint="default" w:ascii="Cambria Math" w:hAnsi="Cambria Math" w:cs="Times New Roman"/>
                <w:i/>
                <w:iCs/>
                <w:lang w:val="en-US"/>
              </w:rPr>
            </m:ctrlPr>
          </m:dPr>
          <m:e>
            <m:f>
              <m:fPr>
                <m:type m:val="lin"/>
                <m:ctrlPr>
                  <w:rPr>
                    <w:rFonts w:hint="default" w:ascii="Cambria Math" w:hAnsi="Cambria Math" w:cs="Times New Roman"/>
                    <w:i/>
                    <w:iCs/>
                    <w:lang w:val="en-US"/>
                  </w:rPr>
                </m:ctrlPr>
              </m:fPr>
              <m:num>
                <m:d>
                  <m:dPr>
                    <m:ctrlPr>
                      <w:rPr>
                        <w:rFonts w:hint="default" w:ascii="Cambria Math" w:hAnsi="Cambria Math" w:cs="Times New Roman"/>
                        <w:i/>
                        <w:iCs/>
                        <w:lang w:val="en-US"/>
                      </w:rPr>
                    </m:ctrlPr>
                  </m:dPr>
                  <m:e>
                    <m:r>
                      <m:rPr/>
                      <w:rPr>
                        <w:rFonts w:hint="default" w:ascii="Cambria Math" w:hAnsi="Cambria Math" w:cs="Times New Roman"/>
                        <w:lang w:val="en-US"/>
                      </w:rPr>
                      <m:t>O</m:t>
                    </m:r>
                    <m:r>
                      <m:rPr/>
                      <w:rPr>
                        <w:rFonts w:hint="default" w:ascii="Cambria Math" w:hAnsi="Cambria Math" w:cs="Times New Roman"/>
                      </w:rPr>
                      <m:t>∙</m:t>
                    </m:r>
                    <m:sSup>
                      <m:sSupPr>
                        <m:ctrlPr>
                          <w:rPr>
                            <w:rFonts w:hint="default" w:ascii="Cambria Math" w:hAnsi="Cambria Math" w:cs="Times New Roman"/>
                            <w:i/>
                          </w:rPr>
                        </m:ctrlPr>
                      </m:sSupPr>
                      <m:e>
                        <m:r>
                          <m:rPr/>
                          <w:rPr>
                            <w:rFonts w:hint="default" w:ascii="Cambria Math" w:hAnsi="Cambria Math" w:cs="Times New Roman"/>
                          </w:rPr>
                          <m:t>2</m:t>
                        </m:r>
                        <m:ctrlPr>
                          <w:rPr>
                            <w:rFonts w:hint="default" w:ascii="Cambria Math" w:hAnsi="Cambria Math" w:cs="Times New Roman"/>
                            <w:i/>
                          </w:rPr>
                        </m:ctrlPr>
                      </m:e>
                      <m:sup>
                        <m:r>
                          <m:rPr/>
                          <w:rPr>
                            <w:rFonts w:hint="default" w:ascii="Cambria Math" w:hAnsi="Cambria Math" w:cs="Times New Roman"/>
                          </w:rPr>
                          <m:t>μ</m:t>
                        </m:r>
                        <m:ctrlPr>
                          <w:rPr>
                            <w:rFonts w:hint="default" w:ascii="Cambria Math" w:hAnsi="Cambria Math" w:cs="Times New Roman"/>
                            <w:i/>
                          </w:rPr>
                        </m:ctrlPr>
                      </m:sup>
                    </m:sSup>
                    <m:r>
                      <m:rPr/>
                      <w:rPr>
                        <w:rFonts w:hint="default" w:ascii="Cambria Math" w:hAnsi="Cambria Math" w:cs="Times New Roman"/>
                      </w:rPr>
                      <m:t>+</m:t>
                    </m:r>
                    <m:d>
                      <m:dPr>
                        <m:begChr m:val="⌊"/>
                        <m:endChr m:val="⌋"/>
                        <m:ctrlPr>
                          <w:rPr>
                            <w:rFonts w:hint="default" w:ascii="Cambria Math" w:hAnsi="Cambria Math" w:cs="Times New Roman"/>
                            <w:i/>
                          </w:rPr>
                        </m:ctrlPr>
                      </m:dPr>
                      <m:e>
                        <m:r>
                          <m:rPr/>
                          <w:rPr>
                            <w:rFonts w:hint="default" w:ascii="Cambria Math" w:hAnsi="Cambria Math" w:cs="Times New Roman"/>
                          </w:rPr>
                          <m:t>i∙M</m:t>
                        </m:r>
                        <m:ctrlPr>
                          <w:rPr>
                            <w:rFonts w:hint="default" w:ascii="Cambria Math" w:hAnsi="Cambria Math" w:cs="Times New Roman"/>
                            <w:i/>
                          </w:rPr>
                        </m:ctrlPr>
                      </m:e>
                    </m:d>
                    <m:ctrlPr>
                      <w:rPr>
                        <w:rFonts w:hint="default" w:ascii="Cambria Math" w:hAnsi="Cambria Math" w:cs="Times New Roman"/>
                        <w:i/>
                        <w:iCs/>
                        <w:lang w:val="en-US"/>
                      </w:rPr>
                    </m:ctrlPr>
                  </m:e>
                </m:d>
                <m:ctrlPr>
                  <w:rPr>
                    <w:rFonts w:hint="default" w:ascii="Cambria Math" w:hAnsi="Cambria Math" w:cs="Times New Roman"/>
                    <w:i/>
                    <w:iCs/>
                    <w:lang w:val="en-US"/>
                  </w:rPr>
                </m:ctrlPr>
              </m:num>
              <m:den>
                <m:sSubSup>
                  <m:sSubSupPr>
                    <m:ctrlPr>
                      <w:rPr>
                        <w:rFonts w:hint="default" w:ascii="Cambria Math" w:hAnsi="Cambria Math" w:cs="Times New Roman"/>
                        <w:i/>
                        <w:iCs/>
                        <w:lang w:val="en-US"/>
                      </w:rPr>
                    </m:ctrlPr>
                  </m:sSubSupPr>
                  <m:e>
                    <m:r>
                      <m:rPr/>
                      <w:rPr>
                        <w:rFonts w:hint="default" w:ascii="Cambria Math" w:hAnsi="Cambria Math" w:cs="Times New Roman"/>
                        <w:lang w:val="en-US"/>
                      </w:rPr>
                      <m:t>N</m:t>
                    </m:r>
                    <m:ctrlPr>
                      <w:rPr>
                        <w:rFonts w:hint="default" w:ascii="Cambria Math" w:hAnsi="Cambria Math" w:cs="Times New Roman"/>
                        <w:i/>
                        <w:iCs/>
                        <w:lang w:val="en-US"/>
                      </w:rPr>
                    </m:ctrlPr>
                  </m:e>
                  <m:sub>
                    <m:r>
                      <m:rPr>
                        <m:sty m:val="p"/>
                      </m:rPr>
                      <w:rPr>
                        <w:rFonts w:hint="default" w:ascii="Cambria Math" w:hAnsi="Cambria Math" w:cs="Times New Roman"/>
                        <w:lang w:val="en-US"/>
                      </w:rPr>
                      <m:t>slot</m:t>
                    </m:r>
                    <m:ctrlPr>
                      <w:rPr>
                        <w:rFonts w:hint="default" w:ascii="Cambria Math" w:hAnsi="Cambria Math" w:cs="Times New Roman"/>
                        <w:i/>
                        <w:iCs/>
                        <w:lang w:val="en-US"/>
                      </w:rPr>
                    </m:ctrlPr>
                  </m:sub>
                  <m:sup>
                    <m:r>
                      <m:rPr>
                        <m:sty m:val="p"/>
                      </m:rPr>
                      <w:rPr>
                        <w:rFonts w:hint="default" w:ascii="Cambria Math" w:hAnsi="Cambria Math" w:cs="Times New Roman"/>
                        <w:lang w:val="en-US"/>
                      </w:rPr>
                      <m:t>frame</m:t>
                    </m:r>
                    <m:r>
                      <m:rPr/>
                      <w:rPr>
                        <w:rFonts w:hint="default" w:ascii="Cambria Math" w:hAnsi="Cambria Math" w:cs="Times New Roman"/>
                        <w:lang w:val="en-US"/>
                      </w:rPr>
                      <m:t>,μ</m:t>
                    </m:r>
                    <m:ctrlPr>
                      <w:rPr>
                        <w:rFonts w:hint="default" w:ascii="Cambria Math" w:hAnsi="Cambria Math" w:cs="Times New Roman"/>
                        <w:i/>
                        <w:iCs/>
                        <w:lang w:val="en-US"/>
                      </w:rPr>
                    </m:ctrlPr>
                  </m:sup>
                </m:sSubSup>
                <m:ctrlPr>
                  <w:rPr>
                    <w:rFonts w:hint="default" w:ascii="Cambria Math" w:hAnsi="Cambria Math" w:cs="Times New Roman"/>
                    <w:i/>
                    <w:iCs/>
                    <w:lang w:val="en-US"/>
                  </w:rPr>
                </m:ctrlPr>
              </m:den>
            </m:f>
            <m:ctrlPr>
              <w:rPr>
                <w:rFonts w:hint="default" w:ascii="Cambria Math" w:hAnsi="Cambria Math" w:cs="Times New Roman"/>
                <w:i/>
                <w:iCs/>
                <w:lang w:val="en-US"/>
              </w:rPr>
            </m:ctrlPr>
          </m:e>
        </m:d>
        <m:r>
          <m:rPr>
            <m:sty m:val="p"/>
          </m:rPr>
          <w:rPr>
            <w:rFonts w:hint="default" w:ascii="Cambria Math" w:hAnsi="Cambria Math" w:cs="Times New Roman"/>
            <w:lang w:val="en-US"/>
          </w:rPr>
          <m:t>mod</m:t>
        </m:r>
        <m:r>
          <m:rPr/>
          <w:rPr>
            <w:rFonts w:hint="default" w:ascii="Cambria Math" w:hAnsi="Cambria Math" w:cs="Times New Roman"/>
            <w:lang w:val="en-US"/>
          </w:rPr>
          <m:t>2=0</m:t>
        </m:r>
      </m:oMath>
      <w:r>
        <w:rPr>
          <w:rFonts w:hint="default" w:ascii="Times New Roman" w:hAnsi="Times New Roman" w:cs="Times New Roman"/>
        </w:rPr>
        <w:t xml:space="preserve">, or in a frame with SFN satisfying </w:t>
      </w:r>
      <m:oMath>
        <m:sSub>
          <m:sSubPr>
            <m:ctrlPr>
              <w:rPr>
                <w:rFonts w:hint="default" w:ascii="Cambria Math" w:hAnsi="Cambria Math" w:cs="Times New Roman"/>
                <w:iCs/>
                <w:lang w:val="en-US"/>
              </w:rPr>
            </m:ctrlPr>
          </m:sSubPr>
          <m:e>
            <m:r>
              <m:rPr>
                <m:sty m:val="p"/>
              </m:rPr>
              <w:rPr>
                <w:rFonts w:hint="default" w:ascii="Cambria Math" w:hAnsi="Cambria Math" w:cs="Times New Roman"/>
                <w:lang w:val="en-US"/>
              </w:rPr>
              <m:t>SFN</m:t>
            </m:r>
            <m:ctrlPr>
              <w:rPr>
                <w:rFonts w:hint="default" w:ascii="Cambria Math" w:hAnsi="Cambria Math" w:cs="Times New Roman"/>
                <w:iCs/>
                <w:lang w:val="en-US"/>
              </w:rPr>
            </m:ctrlPr>
          </m:e>
          <m:sub>
            <m:r>
              <m:rPr>
                <m:sty m:val="p"/>
              </m:rPr>
              <w:rPr>
                <w:rFonts w:hint="default" w:ascii="Cambria Math" w:hAnsi="Cambria Math" w:cs="Times New Roman"/>
                <w:lang w:val="en-US"/>
              </w:rPr>
              <m:t>c</m:t>
            </m:r>
            <m:ctrlPr>
              <w:rPr>
                <w:rFonts w:hint="default" w:ascii="Cambria Math" w:hAnsi="Cambria Math" w:cs="Times New Roman"/>
                <w:iCs/>
                <w:lang w:val="en-US"/>
              </w:rPr>
            </m:ctrlPr>
          </m:sub>
        </m:sSub>
        <m:r>
          <m:rPr>
            <m:sty m:val="p"/>
          </m:rPr>
          <w:rPr>
            <w:rFonts w:hint="default" w:ascii="Cambria Math" w:hAnsi="Cambria Math" w:cs="Times New Roman"/>
            <w:lang w:val="en-US"/>
          </w:rPr>
          <m:t>mod</m:t>
        </m:r>
        <m:r>
          <m:rPr/>
          <w:rPr>
            <w:rFonts w:hint="default" w:ascii="Cambria Math" w:hAnsi="Cambria Math" w:cs="Times New Roman"/>
            <w:lang w:val="en-US"/>
          </w:rPr>
          <m:t>2=1</m:t>
        </m:r>
      </m:oMath>
      <w:r>
        <w:rPr>
          <w:rFonts w:hint="default" w:ascii="Times New Roman" w:hAnsi="Times New Roman" w:cs="Times New Roman"/>
        </w:rPr>
        <w:t xml:space="preserve"> if </w:t>
      </w:r>
      <m:oMath>
        <m:d>
          <m:dPr>
            <m:begChr m:val="⌊"/>
            <m:endChr m:val="⌋"/>
            <m:ctrlPr>
              <w:rPr>
                <w:rFonts w:hint="default" w:ascii="Cambria Math" w:hAnsi="Cambria Math" w:cs="Times New Roman"/>
                <w:i/>
                <w:iCs/>
                <w:lang w:val="en-US"/>
              </w:rPr>
            </m:ctrlPr>
          </m:dPr>
          <m:e>
            <m:f>
              <m:fPr>
                <m:type m:val="lin"/>
                <m:ctrlPr>
                  <w:rPr>
                    <w:rFonts w:hint="default" w:ascii="Cambria Math" w:hAnsi="Cambria Math" w:cs="Times New Roman"/>
                    <w:i/>
                    <w:iCs/>
                    <w:lang w:val="en-US"/>
                  </w:rPr>
                </m:ctrlPr>
              </m:fPr>
              <m:num>
                <m:d>
                  <m:dPr>
                    <m:ctrlPr>
                      <w:rPr>
                        <w:rFonts w:hint="default" w:ascii="Cambria Math" w:hAnsi="Cambria Math" w:cs="Times New Roman"/>
                        <w:i/>
                        <w:iCs/>
                        <w:lang w:val="en-US"/>
                      </w:rPr>
                    </m:ctrlPr>
                  </m:dPr>
                  <m:e>
                    <m:r>
                      <m:rPr/>
                      <w:rPr>
                        <w:rFonts w:hint="default" w:ascii="Cambria Math" w:hAnsi="Cambria Math" w:cs="Times New Roman"/>
                        <w:lang w:val="en-US"/>
                      </w:rPr>
                      <m:t>O</m:t>
                    </m:r>
                    <m:r>
                      <m:rPr/>
                      <w:rPr>
                        <w:rFonts w:hint="default" w:ascii="Cambria Math" w:hAnsi="Cambria Math" w:cs="Times New Roman"/>
                      </w:rPr>
                      <m:t>∙</m:t>
                    </m:r>
                    <m:sSup>
                      <m:sSupPr>
                        <m:ctrlPr>
                          <w:rPr>
                            <w:rFonts w:hint="default" w:ascii="Cambria Math" w:hAnsi="Cambria Math" w:cs="Times New Roman"/>
                            <w:i/>
                          </w:rPr>
                        </m:ctrlPr>
                      </m:sSupPr>
                      <m:e>
                        <m:r>
                          <m:rPr/>
                          <w:rPr>
                            <w:rFonts w:hint="default" w:ascii="Cambria Math" w:hAnsi="Cambria Math" w:cs="Times New Roman"/>
                          </w:rPr>
                          <m:t>2</m:t>
                        </m:r>
                        <m:ctrlPr>
                          <w:rPr>
                            <w:rFonts w:hint="default" w:ascii="Cambria Math" w:hAnsi="Cambria Math" w:cs="Times New Roman"/>
                            <w:i/>
                          </w:rPr>
                        </m:ctrlPr>
                      </m:e>
                      <m:sup>
                        <m:r>
                          <m:rPr/>
                          <w:rPr>
                            <w:rFonts w:hint="default" w:ascii="Cambria Math" w:hAnsi="Cambria Math" w:cs="Times New Roman"/>
                          </w:rPr>
                          <m:t>μ</m:t>
                        </m:r>
                        <m:ctrlPr>
                          <w:rPr>
                            <w:rFonts w:hint="default" w:ascii="Cambria Math" w:hAnsi="Cambria Math" w:cs="Times New Roman"/>
                            <w:i/>
                          </w:rPr>
                        </m:ctrlPr>
                      </m:sup>
                    </m:sSup>
                    <m:r>
                      <m:rPr/>
                      <w:rPr>
                        <w:rFonts w:hint="default" w:ascii="Cambria Math" w:hAnsi="Cambria Math" w:cs="Times New Roman"/>
                      </w:rPr>
                      <m:t>+</m:t>
                    </m:r>
                    <m:d>
                      <m:dPr>
                        <m:begChr m:val="⌊"/>
                        <m:endChr m:val="⌋"/>
                        <m:ctrlPr>
                          <w:rPr>
                            <w:rFonts w:hint="default" w:ascii="Cambria Math" w:hAnsi="Cambria Math" w:cs="Times New Roman"/>
                            <w:i/>
                          </w:rPr>
                        </m:ctrlPr>
                      </m:dPr>
                      <m:e>
                        <m:r>
                          <m:rPr/>
                          <w:rPr>
                            <w:rFonts w:hint="default" w:ascii="Cambria Math" w:hAnsi="Cambria Math" w:cs="Times New Roman"/>
                          </w:rPr>
                          <m:t>i∙M</m:t>
                        </m:r>
                        <m:ctrlPr>
                          <w:rPr>
                            <w:rFonts w:hint="default" w:ascii="Cambria Math" w:hAnsi="Cambria Math" w:cs="Times New Roman"/>
                            <w:i/>
                          </w:rPr>
                        </m:ctrlPr>
                      </m:e>
                    </m:d>
                    <m:ctrlPr>
                      <w:rPr>
                        <w:rFonts w:hint="default" w:ascii="Cambria Math" w:hAnsi="Cambria Math" w:cs="Times New Roman"/>
                        <w:i/>
                        <w:iCs/>
                        <w:lang w:val="en-US"/>
                      </w:rPr>
                    </m:ctrlPr>
                  </m:e>
                </m:d>
                <m:ctrlPr>
                  <w:rPr>
                    <w:rFonts w:hint="default" w:ascii="Cambria Math" w:hAnsi="Cambria Math" w:cs="Times New Roman"/>
                    <w:i/>
                    <w:iCs/>
                    <w:lang w:val="en-US"/>
                  </w:rPr>
                </m:ctrlPr>
              </m:num>
              <m:den>
                <m:sSubSup>
                  <m:sSubSupPr>
                    <m:ctrlPr>
                      <w:rPr>
                        <w:rFonts w:hint="default" w:ascii="Cambria Math" w:hAnsi="Cambria Math" w:cs="Times New Roman"/>
                        <w:i/>
                        <w:iCs/>
                        <w:lang w:val="en-US"/>
                      </w:rPr>
                    </m:ctrlPr>
                  </m:sSubSupPr>
                  <m:e>
                    <m:r>
                      <m:rPr/>
                      <w:rPr>
                        <w:rFonts w:hint="default" w:ascii="Cambria Math" w:hAnsi="Cambria Math" w:cs="Times New Roman"/>
                        <w:lang w:val="en-US"/>
                      </w:rPr>
                      <m:t>N</m:t>
                    </m:r>
                    <m:ctrlPr>
                      <w:rPr>
                        <w:rFonts w:hint="default" w:ascii="Cambria Math" w:hAnsi="Cambria Math" w:cs="Times New Roman"/>
                        <w:i/>
                        <w:iCs/>
                        <w:lang w:val="en-US"/>
                      </w:rPr>
                    </m:ctrlPr>
                  </m:e>
                  <m:sub>
                    <m:r>
                      <m:rPr>
                        <m:sty m:val="p"/>
                      </m:rPr>
                      <w:rPr>
                        <w:rFonts w:hint="default" w:ascii="Cambria Math" w:hAnsi="Cambria Math" w:cs="Times New Roman"/>
                        <w:lang w:val="en-US"/>
                      </w:rPr>
                      <m:t>slot</m:t>
                    </m:r>
                    <m:ctrlPr>
                      <w:rPr>
                        <w:rFonts w:hint="default" w:ascii="Cambria Math" w:hAnsi="Cambria Math" w:cs="Times New Roman"/>
                        <w:i/>
                        <w:iCs/>
                        <w:lang w:val="en-US"/>
                      </w:rPr>
                    </m:ctrlPr>
                  </m:sub>
                  <m:sup>
                    <m:r>
                      <m:rPr>
                        <m:sty m:val="p"/>
                      </m:rPr>
                      <w:rPr>
                        <w:rFonts w:hint="default" w:ascii="Cambria Math" w:hAnsi="Cambria Math" w:cs="Times New Roman"/>
                        <w:lang w:val="en-US"/>
                      </w:rPr>
                      <m:t>frame</m:t>
                    </m:r>
                    <m:r>
                      <m:rPr/>
                      <w:rPr>
                        <w:rFonts w:hint="default" w:ascii="Cambria Math" w:hAnsi="Cambria Math" w:cs="Times New Roman"/>
                        <w:lang w:val="en-US"/>
                      </w:rPr>
                      <m:t>,μ</m:t>
                    </m:r>
                    <m:ctrlPr>
                      <w:rPr>
                        <w:rFonts w:hint="default" w:ascii="Cambria Math" w:hAnsi="Cambria Math" w:cs="Times New Roman"/>
                        <w:i/>
                        <w:iCs/>
                        <w:lang w:val="en-US"/>
                      </w:rPr>
                    </m:ctrlPr>
                  </m:sup>
                </m:sSubSup>
                <m:ctrlPr>
                  <w:rPr>
                    <w:rFonts w:hint="default" w:ascii="Cambria Math" w:hAnsi="Cambria Math" w:cs="Times New Roman"/>
                    <w:i/>
                    <w:iCs/>
                    <w:lang w:val="en-US"/>
                  </w:rPr>
                </m:ctrlPr>
              </m:den>
            </m:f>
            <m:ctrlPr>
              <w:rPr>
                <w:rFonts w:hint="default" w:ascii="Cambria Math" w:hAnsi="Cambria Math" w:cs="Times New Roman"/>
                <w:i/>
                <w:iCs/>
                <w:lang w:val="en-US"/>
              </w:rPr>
            </m:ctrlPr>
          </m:e>
        </m:d>
        <m:r>
          <m:rPr>
            <m:sty m:val="p"/>
          </m:rPr>
          <w:rPr>
            <w:rFonts w:hint="default" w:ascii="Cambria Math" w:hAnsi="Cambria Math" w:cs="Times New Roman"/>
            <w:lang w:val="en-US"/>
          </w:rPr>
          <m:t>mod</m:t>
        </m:r>
        <m:r>
          <m:rPr/>
          <w:rPr>
            <w:rFonts w:hint="default" w:ascii="Cambria Math" w:hAnsi="Cambria Math" w:cs="Times New Roman"/>
            <w:lang w:val="en-US"/>
          </w:rPr>
          <m:t>2=1</m:t>
        </m:r>
      </m:oMath>
      <w:r>
        <w:rPr>
          <w:rFonts w:hint="default" w:ascii="Times New Roman" w:hAnsi="Times New Roman" w:cs="Times New Roman"/>
        </w:rPr>
        <w:t xml:space="preserve"> where </w:t>
      </w:r>
      <m:oMath>
        <m:r>
          <m:rPr/>
          <w:rPr>
            <w:rFonts w:hint="default" w:ascii="Cambria Math" w:hAnsi="Cambria Math" w:cs="Times New Roman"/>
          </w:rPr>
          <m:t>μ∈</m:t>
        </m:r>
        <m:d>
          <m:dPr>
            <m:begChr m:val="{"/>
            <m:endChr m:val="}"/>
            <m:ctrlPr>
              <w:rPr>
                <w:rFonts w:hint="default" w:ascii="Cambria Math" w:hAnsi="Cambria Math" w:cs="Times New Roman"/>
                <w:i/>
              </w:rPr>
            </m:ctrlPr>
          </m:dPr>
          <m:e>
            <m:r>
              <m:rPr/>
              <w:rPr>
                <w:rFonts w:hint="default" w:ascii="Cambria Math" w:hAnsi="Cambria Math" w:cs="Times New Roman"/>
              </w:rPr>
              <m:t>0,1,2,3,5,6</m:t>
            </m:r>
            <m:ctrlPr>
              <w:rPr>
                <w:rFonts w:hint="default" w:ascii="Cambria Math" w:hAnsi="Cambria Math" w:cs="Times New Roman"/>
                <w:i/>
              </w:rPr>
            </m:ctrlPr>
          </m:e>
        </m:d>
      </m:oMath>
      <w:r>
        <w:rPr>
          <w:rFonts w:hint="default" w:ascii="Times New Roman" w:hAnsi="Times New Roman" w:cs="Times New Roman"/>
        </w:rPr>
        <w:t xml:space="preserve"> based on the SCS for PDCCH receptions in the CORESET [4, TS 38.211].</w:t>
      </w:r>
      <w:r>
        <w:rPr>
          <w:rFonts w:hint="default" w:ascii="Times New Roman" w:hAnsi="Times New Roman" w:cs="Times New Roman"/>
          <w:lang w:val="en-US" w:eastAsia="zh-CN"/>
        </w:rPr>
        <w:t xml:space="preserve"> It means UE need to monitor candidate PDCCH(s) within type0-CSS per 2 radio frame. However, when extended periodicity of default SSB is assumed, the periodic of candidate location of the PDCCH within type0-CSS is also enlarged. To handle this, in our views, the most straightforward way is to define the valid time window associated with the SSB, then UE only need to monitor PDCCH within the time window. </w:t>
      </w:r>
    </w:p>
    <w:p w14:paraId="504AC29E">
      <w:pPr>
        <w:jc w:val="both"/>
        <w:rPr>
          <w:rFonts w:hint="default" w:ascii="Times New Roman" w:hAnsi="Times New Roman" w:cs="Times New Roman"/>
        </w:rPr>
      </w:pPr>
      <w:r>
        <w:rPr>
          <w:rFonts w:hint="default" w:ascii="Times New Roman" w:hAnsi="Times New Roman" w:cs="Times New Roman"/>
          <w:b/>
          <w:bCs/>
          <w:i/>
          <w:iCs/>
          <w:lang w:val="en-US" w:eastAsia="zh-CN"/>
        </w:rPr>
        <w:t xml:space="preserve">Proposal 2: </w:t>
      </w:r>
      <w:r>
        <w:rPr>
          <w:rFonts w:hint="default" w:ascii="Times New Roman" w:hAnsi="Times New Roman" w:cs="Times New Roman"/>
          <w:b/>
          <w:bCs/>
          <w:i/>
          <w:iCs/>
        </w:rPr>
        <w:t>For the default SSB periodicity extension and beam hopping,</w:t>
      </w:r>
      <w:r>
        <w:rPr>
          <w:rFonts w:hint="default" w:ascii="Times New Roman" w:hAnsi="Times New Roman" w:cs="Times New Roman"/>
          <w:b/>
          <w:bCs/>
          <w:i/>
          <w:iCs/>
          <w:lang w:val="en-US" w:eastAsia="zh-CN"/>
        </w:rPr>
        <w:t xml:space="preserve"> a valid time window associated with the SSB for the </w:t>
      </w:r>
      <w:r>
        <w:rPr>
          <w:rFonts w:hint="default" w:ascii="Times New Roman" w:hAnsi="Times New Roman" w:cs="Times New Roman"/>
          <w:b/>
          <w:bCs/>
          <w:i/>
          <w:iCs/>
        </w:rPr>
        <w:t xml:space="preserve">PDCCH monitoring in the type0-PDCCH CSS </w:t>
      </w:r>
      <w:r>
        <w:rPr>
          <w:rFonts w:hint="default" w:ascii="Times New Roman" w:hAnsi="Times New Roman" w:cs="Times New Roman"/>
          <w:b/>
          <w:bCs/>
          <w:i/>
          <w:iCs/>
          <w:lang w:val="en-US" w:eastAsia="zh-CN"/>
        </w:rPr>
        <w:t>can be defined.</w:t>
      </w:r>
    </w:p>
    <w:bookmarkEnd w:id="6"/>
    <w:p w14:paraId="03FA8892">
      <w:pPr>
        <w:jc w:val="both"/>
        <w:rPr>
          <w:rFonts w:hint="default" w:ascii="Times New Roman" w:hAnsi="Times New Roman" w:cs="Times New Roman"/>
          <w:lang w:val="en-US" w:eastAsia="zh-CN"/>
        </w:rPr>
      </w:pPr>
      <w:r>
        <w:rPr>
          <w:rFonts w:hint="default" w:ascii="Times New Roman" w:hAnsi="Times New Roman" w:eastAsia="宋体" w:cs="Times New Roman"/>
          <w:lang w:val="en-US" w:eastAsia="zh-CN"/>
        </w:rPr>
        <w:t>I</w:t>
      </w:r>
      <w:r>
        <w:rPr>
          <w:rFonts w:hint="default" w:ascii="Times New Roman" w:hAnsi="Times New Roman" w:eastAsia="宋体" w:cs="Times New Roman"/>
          <w:lang w:eastAsia="zh-CN"/>
        </w:rPr>
        <w:t xml:space="preserve">n the current specification, </w:t>
      </w:r>
      <w:r>
        <w:rPr>
          <w:rFonts w:hint="eastAsia" w:ascii="Times New Roman" w:hAnsi="Times New Roman" w:eastAsia="宋体" w:cs="Times New Roman"/>
          <w:lang w:val="en-US" w:eastAsia="zh-CN"/>
        </w:rPr>
        <w:t>the</w:t>
      </w:r>
      <w:r>
        <w:rPr>
          <w:rFonts w:hint="default" w:ascii="Times New Roman" w:hAnsi="Times New Roman" w:eastAsia="宋体" w:cs="Times New Roman"/>
          <w:lang w:eastAsia="zh-CN"/>
        </w:rPr>
        <w:t xml:space="preserve"> random access procedure</w:t>
      </w:r>
      <w:r>
        <w:rPr>
          <w:rFonts w:hint="eastAsia" w:ascii="Times New Roman" w:hAnsi="Times New Roman" w:eastAsia="宋体" w:cs="Times New Roman"/>
          <w:lang w:val="en-US" w:eastAsia="zh-CN"/>
        </w:rPr>
        <w:t xml:space="preserve"> imposes a strict timing relationship between an UL signal/data and its corresponding downlink signal/data.</w:t>
      </w:r>
      <w:r>
        <w:rPr>
          <w:rFonts w:hint="default" w:ascii="Times New Roman" w:hAnsi="Times New Roman" w:eastAsia="宋体" w:cs="Times New Roman"/>
          <w:lang w:eastAsia="zh-CN"/>
        </w:rPr>
        <w:t xml:space="preserve"> </w:t>
      </w:r>
      <w:r>
        <w:rPr>
          <w:rFonts w:hint="eastAsia" w:ascii="Times New Roman" w:hAnsi="Times New Roman" w:eastAsia="宋体" w:cs="Times New Roman"/>
          <w:lang w:val="en-US" w:eastAsia="zh-CN"/>
        </w:rPr>
        <w:t xml:space="preserve">Specifically, in response to a PRACH transmission, the UE attempts to detect a DCI format 1_0 with CRC scrambled by the corresponding RA-RNTI during the RAR window. The RAR window starts at the first symbol of the earliest CORESET the UE is configured to receive PDCCH for Type1-PDCCH CSS set, that is at least one symbol, after the last symbol of the last PRACH occasion corresponding to the PRACH transmission, </w:t>
      </w:r>
      <w:r>
        <w:rPr>
          <w:rFonts w:hint="default" w:ascii="Times New Roman" w:hAnsi="Times New Roman" w:cs="Times New Roman"/>
        </w:rPr>
        <w:t xml:space="preserve">where the symbol duration corresponds to the SCS for Type1-PDCCH </w:t>
      </w:r>
      <w:r>
        <w:rPr>
          <w:rFonts w:hint="default" w:ascii="Times New Roman" w:hAnsi="Times New Roman" w:cs="Times New Roman"/>
          <w:lang w:val="en-US"/>
        </w:rPr>
        <w:t>CSS set</w:t>
      </w:r>
      <w:r>
        <w:rPr>
          <w:rFonts w:hint="default" w:ascii="Times New Roman" w:hAnsi="Times New Roman" w:cs="Times New Roman"/>
        </w:rPr>
        <w:t xml:space="preserve"> as defined in clause 10.1</w:t>
      </w:r>
      <w:r>
        <w:rPr>
          <w:rFonts w:hint="default" w:ascii="Times New Roman" w:hAnsi="Times New Roman" w:cs="Times New Roman"/>
          <w:lang w:val="en-US"/>
        </w:rPr>
        <w:t>.</w:t>
      </w:r>
      <w:r>
        <w:rPr>
          <w:rFonts w:hint="default" w:ascii="Times New Roman" w:hAnsi="Times New Roman" w:cs="Times New Roman"/>
          <w:lang w:val="en-US" w:eastAsia="zh-CN"/>
        </w:rPr>
        <w:t xml:space="preserve"> For NTN, </w:t>
      </w:r>
      <w:r>
        <w:rPr>
          <w:rFonts w:hint="default" w:ascii="Times New Roman" w:hAnsi="Times New Roman" w:cs="Times New Roman"/>
          <w:iCs/>
        </w:rPr>
        <w:t xml:space="preserve">the </w:t>
      </w:r>
      <w:r>
        <w:rPr>
          <w:rFonts w:hint="default" w:ascii="Times New Roman" w:hAnsi="Times New Roman" w:cs="Times New Roman"/>
          <w:iCs/>
          <w:lang w:val="en-US" w:eastAsia="zh-CN"/>
        </w:rPr>
        <w:t xml:space="preserve">RAR </w:t>
      </w:r>
      <w:r>
        <w:rPr>
          <w:rFonts w:hint="default" w:ascii="Times New Roman" w:hAnsi="Times New Roman" w:cs="Times New Roman"/>
          <w:lang w:val="en-US"/>
        </w:rPr>
        <w:t xml:space="preserve">window starts after an additional </w:t>
      </w:r>
      <m:oMath>
        <m:sSub>
          <m:sSubPr>
            <m:ctrlPr>
              <w:rPr>
                <w:rFonts w:hint="default" w:ascii="Cambria Math" w:hAnsi="Cambria Math" w:cs="Times New Roman"/>
              </w:rPr>
            </m:ctrlPr>
          </m:sSubPr>
          <m:e>
            <m:r>
              <m:rPr/>
              <w:rPr>
                <w:rFonts w:hint="default" w:ascii="Cambria Math" w:hAnsi="Cambria Math" w:cs="Times New Roman"/>
              </w:rPr>
              <m:t>T</m:t>
            </m:r>
            <m:ctrlPr>
              <w:rPr>
                <w:rFonts w:hint="default" w:ascii="Cambria Math" w:hAnsi="Cambria Math" w:cs="Times New Roman"/>
              </w:rPr>
            </m:ctrlPr>
          </m:e>
          <m:sub>
            <m:r>
              <m:rPr>
                <m:sty m:val="p"/>
              </m:rPr>
              <w:rPr>
                <w:rFonts w:hint="default" w:ascii="Cambria Math" w:hAnsi="Cambria Math" w:cs="Times New Roman"/>
              </w:rPr>
              <m:t>TA</m:t>
            </m:r>
            <m:ctrlPr>
              <w:rPr>
                <w:rFonts w:hint="default" w:ascii="Cambria Math" w:hAnsi="Cambria Math" w:cs="Times New Roman"/>
              </w:rPr>
            </m:ctrlPr>
          </m:sub>
        </m:sSub>
        <m:r>
          <m:rPr/>
          <w:rPr>
            <w:rFonts w:hint="default" w:ascii="Cambria Math" w:hAnsi="Cambria Math" w:cs="Times New Roman"/>
          </w:rPr>
          <m:t>+</m:t>
        </m:r>
        <m:sSub>
          <m:sSubPr>
            <m:ctrlPr>
              <w:rPr>
                <w:rFonts w:hint="default" w:ascii="Cambria Math" w:hAnsi="Cambria Math" w:cs="Times New Roman"/>
                <w:i/>
              </w:rPr>
            </m:ctrlPr>
          </m:sSubPr>
          <m:e>
            <m:r>
              <m:rPr/>
              <w:rPr>
                <w:rFonts w:hint="default" w:ascii="Cambria Math" w:hAnsi="Cambria Math" w:cs="Times New Roman"/>
              </w:rPr>
              <m:t>k</m:t>
            </m:r>
            <m:ctrlPr>
              <w:rPr>
                <w:rFonts w:hint="default" w:ascii="Cambria Math" w:hAnsi="Cambria Math" w:cs="Times New Roman"/>
                <w:i/>
              </w:rPr>
            </m:ctrlPr>
          </m:e>
          <m:sub>
            <m:r>
              <m:rPr>
                <m:sty m:val="p"/>
              </m:rPr>
              <w:rPr>
                <w:rFonts w:hint="default" w:ascii="Cambria Math" w:hAnsi="Cambria Math" w:cs="Times New Roman"/>
              </w:rPr>
              <m:t>mac</m:t>
            </m:r>
            <m:ctrlPr>
              <w:rPr>
                <w:rFonts w:hint="default" w:ascii="Cambria Math" w:hAnsi="Cambria Math" w:cs="Times New Roman"/>
                <w:i/>
              </w:rPr>
            </m:ctrlPr>
          </m:sub>
        </m:sSub>
      </m:oMath>
      <w:r>
        <w:rPr>
          <w:rFonts w:hint="default" w:ascii="Times New Roman" w:hAnsi="Times New Roman" w:cs="Times New Roman"/>
        </w:rPr>
        <w:t xml:space="preserve"> msec</w:t>
      </w:r>
      <w:r>
        <w:rPr>
          <w:rFonts w:hint="default" w:ascii="Times New Roman" w:hAnsi="Times New Roman" w:cs="Times New Roman"/>
          <w:lang w:val="en-US"/>
        </w:rPr>
        <w:t>.</w:t>
      </w:r>
      <w:r>
        <w:rPr>
          <w:rFonts w:hint="default" w:ascii="Times New Roman" w:hAnsi="Times New Roman" w:cs="Times New Roman"/>
          <w:lang w:val="en-US" w:eastAsia="zh-CN"/>
        </w:rPr>
        <w:t xml:space="preserve"> </w:t>
      </w:r>
    </w:p>
    <w:p w14:paraId="2637CCF0">
      <w:pPr>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However, during the random access procedure with beam hopping, the RAR window may fall within the deactivation period of a satellite beam. As a result, the UE is unable to receive the RAR from the gNB. A similar issue arises for Msg4 PDSCH reception within the </w:t>
      </w:r>
      <w:r>
        <w:rPr>
          <w:rFonts w:hint="default" w:ascii="Times New Roman" w:hAnsi="Times New Roman" w:cs="Times New Roman"/>
          <w:lang w:val="en-US" w:eastAsia="zh-CN"/>
        </w:rPr>
        <w:t>“</w:t>
      </w:r>
      <w:r>
        <w:rPr>
          <w:rFonts w:hint="eastAsia" w:ascii="Times New Roman" w:hAnsi="Times New Roman" w:cs="Times New Roman"/>
          <w:lang w:val="en-US" w:eastAsia="zh-CN"/>
        </w:rPr>
        <w:t>ra-contentionResolutionTimer</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Thus, the impacts of beam hopping on the random access procedure need to be studied. </w:t>
      </w:r>
    </w:p>
    <w:p w14:paraId="54513A55">
      <w:pPr>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3</w:t>
      </w:r>
      <w:r>
        <w:rPr>
          <w:rFonts w:hint="default" w:ascii="Times New Roman" w:hAnsi="Times New Roman" w:eastAsia="宋体" w:cs="Times New Roman"/>
          <w:b/>
          <w:bCs/>
          <w:i/>
          <w:iCs/>
          <w:lang w:eastAsia="zh-CN"/>
        </w:rPr>
        <w:t xml:space="preserve">: The impacts of </w:t>
      </w:r>
      <w:r>
        <w:rPr>
          <w:rFonts w:hint="default" w:ascii="Times New Roman" w:hAnsi="Times New Roman" w:eastAsia="宋体" w:cs="Times New Roman"/>
          <w:b/>
          <w:bCs/>
          <w:i/>
          <w:iCs/>
          <w:lang w:val="en-US" w:eastAsia="zh-CN"/>
        </w:rPr>
        <w:t>“beam hopping”</w:t>
      </w:r>
      <w:r>
        <w:rPr>
          <w:rFonts w:hint="default" w:ascii="Times New Roman" w:hAnsi="Times New Roman" w:eastAsia="宋体" w:cs="Times New Roman"/>
          <w:b/>
          <w:bCs/>
          <w:i/>
          <w:iCs/>
          <w:lang w:eastAsia="zh-CN"/>
        </w:rPr>
        <w:t xml:space="preserve"> on </w:t>
      </w:r>
      <w:r>
        <w:rPr>
          <w:rFonts w:hint="eastAsia" w:ascii="Times New Roman" w:hAnsi="Times New Roman" w:eastAsia="宋体" w:cs="Times New Roman"/>
          <w:b/>
          <w:bCs/>
          <w:i/>
          <w:iCs/>
          <w:lang w:val="en-US" w:eastAsia="zh-CN"/>
        </w:rPr>
        <w:t xml:space="preserve">the </w:t>
      </w:r>
      <w:r>
        <w:rPr>
          <w:rFonts w:hint="default" w:ascii="Times New Roman" w:hAnsi="Times New Roman" w:eastAsia="宋体" w:cs="Times New Roman"/>
          <w:b/>
          <w:bCs/>
          <w:i/>
          <w:iCs/>
          <w:lang w:eastAsia="zh-CN"/>
        </w:rPr>
        <w:t>random access procedure need to be studied</w:t>
      </w:r>
      <w:r>
        <w:rPr>
          <w:rFonts w:hint="default" w:ascii="Times New Roman" w:hAnsi="Times New Roman" w:eastAsia="宋体" w:cs="Times New Roman"/>
          <w:b/>
          <w:bCs/>
          <w:i/>
          <w:iCs/>
          <w:lang w:val="en-US" w:eastAsia="zh-CN"/>
        </w:rPr>
        <w:t xml:space="preserve">, </w:t>
      </w:r>
      <w:r>
        <w:rPr>
          <w:rFonts w:hint="eastAsia" w:ascii="Times New Roman" w:hAnsi="Times New Roman" w:eastAsia="宋体" w:cs="Times New Roman"/>
          <w:b/>
          <w:bCs/>
          <w:i/>
          <w:iCs/>
          <w:lang w:val="en-US" w:eastAsia="zh-CN"/>
        </w:rPr>
        <w:t xml:space="preserve">particularly with respect to the </w:t>
      </w:r>
      <w:r>
        <w:rPr>
          <w:rFonts w:hint="default" w:ascii="Times New Roman" w:hAnsi="Times New Roman" w:eastAsia="宋体" w:cs="Times New Roman"/>
          <w:b/>
          <w:bCs/>
          <w:i/>
          <w:iCs/>
          <w:lang w:val="en-US" w:eastAsia="zh-CN"/>
        </w:rPr>
        <w:t xml:space="preserve">RAR window and RA contention resolution time window. </w:t>
      </w:r>
    </w:p>
    <w:p w14:paraId="61D762F0">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Link level enhancement</w:t>
      </w:r>
    </w:p>
    <w:p w14:paraId="1EFB7F56">
      <w:pPr>
        <w:spacing w:before="120"/>
        <w:jc w:val="both"/>
        <w:rPr>
          <w:rFonts w:hint="default" w:ascii="Times New Roman" w:hAnsi="Times New Roman" w:cs="Times New Roman"/>
          <w:lang w:eastAsia="zh-CN"/>
        </w:rPr>
      </w:pPr>
      <w:r>
        <w:rPr>
          <w:rFonts w:hint="default" w:ascii="Times New Roman" w:hAnsi="Times New Roman" w:cs="Times New Roman"/>
          <w:lang w:eastAsia="zh-CN"/>
        </w:rPr>
        <w:t>S</w:t>
      </w:r>
      <w:r>
        <w:rPr>
          <w:rFonts w:hint="default" w:ascii="Times New Roman" w:hAnsi="Times New Roman" w:cs="Times New Roman"/>
        </w:rPr>
        <w:t>ystem level</w:t>
      </w:r>
      <w:r>
        <w:rPr>
          <w:rFonts w:hint="default" w:ascii="Times New Roman" w:hAnsi="Times New Roman" w:cs="Times New Roman"/>
          <w:lang w:eastAsia="zh-CN"/>
        </w:rPr>
        <w:t>-based</w:t>
      </w:r>
      <w:r>
        <w:rPr>
          <w:rFonts w:hint="default" w:ascii="Times New Roman" w:hAnsi="Times New Roman" w:cs="Times New Roman"/>
        </w:rPr>
        <w:t xml:space="preserve"> enhancements </w:t>
      </w:r>
      <w:r>
        <w:rPr>
          <w:rFonts w:hint="default" w:ascii="Times New Roman" w:hAnsi="Times New Roman" w:cs="Times New Roman"/>
          <w:lang w:eastAsia="zh-CN"/>
        </w:rPr>
        <w:t>to</w:t>
      </w:r>
      <w:r>
        <w:rPr>
          <w:rFonts w:hint="default" w:ascii="Times New Roman" w:hAnsi="Times New Roman" w:cs="Times New Roman"/>
        </w:rPr>
        <w:t xml:space="preserve"> DL coverage</w:t>
      </w:r>
      <w:r>
        <w:rPr>
          <w:rFonts w:hint="default" w:ascii="Times New Roman" w:hAnsi="Times New Roman" w:cs="Times New Roman"/>
          <w:lang w:eastAsia="zh-CN"/>
        </w:rPr>
        <w:t xml:space="preserve"> improvement are analyzed in section 2.1</w:t>
      </w:r>
      <w:r>
        <w:rPr>
          <w:rFonts w:hint="default" w:ascii="Times New Roman" w:hAnsi="Times New Roman" w:cs="Times New Roman"/>
        </w:rPr>
        <w:t xml:space="preserve">, </w:t>
      </w:r>
      <w:bookmarkStart w:id="7" w:name="OLE_LINK11"/>
      <w:r>
        <w:rPr>
          <w:rFonts w:hint="default" w:ascii="Times New Roman" w:hAnsi="Times New Roman" w:cs="Times New Roman"/>
        </w:rPr>
        <w:t>this section</w:t>
      </w:r>
      <w:r>
        <w:rPr>
          <w:rFonts w:hint="default" w:ascii="Times New Roman" w:hAnsi="Times New Roman" w:cs="Times New Roman"/>
          <w:lang w:val="en-US" w:eastAsia="zh-CN"/>
        </w:rPr>
        <w:t>, however, will concentrate on link-level enhancements designed to enhance DL coverage, proposing potential coverage improvements specifically for the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Msg4 PDSCH channels. </w:t>
      </w:r>
      <w:bookmarkEnd w:id="7"/>
    </w:p>
    <w:p w14:paraId="3CC63179">
      <w:pPr>
        <w:jc w:val="both"/>
        <w:rPr>
          <w:rFonts w:hint="default" w:ascii="Times New Roman" w:hAnsi="Times New Roman" w:cs="Times New Roman" w:eastAsiaTheme="minorEastAsia"/>
          <w:i w:val="0"/>
          <w:iCs w:val="0"/>
          <w:szCs w:val="16"/>
          <w:lang w:eastAsia="ko-KR"/>
        </w:rPr>
      </w:pPr>
      <w:bookmarkStart w:id="8" w:name="_Hlk158999154"/>
      <w:bookmarkStart w:id="9" w:name="_Hlk158816961"/>
      <w:r>
        <w:rPr>
          <w:rFonts w:hint="default" w:ascii="Times New Roman" w:hAnsi="Times New Roman" w:cs="Times New Roman"/>
          <w:lang w:eastAsia="zh-CN"/>
        </w:rPr>
        <w:t xml:space="preserve">In terms of enhancement </w:t>
      </w:r>
      <w:bookmarkStart w:id="10" w:name="OLE_LINK9"/>
      <w:r>
        <w:rPr>
          <w:rFonts w:hint="default" w:ascii="Times New Roman" w:hAnsi="Times New Roman" w:cs="Times New Roman"/>
          <w:lang w:eastAsia="zh-CN"/>
        </w:rPr>
        <w:t>for PDSCH conveying Msg4</w:t>
      </w:r>
      <w:bookmarkEnd w:id="10"/>
      <w:r>
        <w:rPr>
          <w:rFonts w:hint="default" w:ascii="Times New Roman" w:hAnsi="Times New Roman" w:cs="Times New Roman"/>
          <w:lang w:eastAsia="zh-CN"/>
        </w:rPr>
        <w:t xml:space="preserve">, PDSCH with repetition is the most straightforward way, such repetition could be applied in the time domain. To enable PDSCH to convey Msg4 with repetition, at least the repetition number and/or the repetition pattern need to be </w:t>
      </w:r>
      <w:r>
        <w:rPr>
          <w:rFonts w:hint="default" w:ascii="Times New Roman" w:hAnsi="Times New Roman" w:cs="Times New Roman"/>
          <w:lang w:val="en-US" w:eastAsia="zh-CN"/>
        </w:rPr>
        <w:t>determined</w:t>
      </w:r>
      <w:r>
        <w:rPr>
          <w:rFonts w:hint="default" w:ascii="Times New Roman" w:hAnsi="Times New Roman" w:cs="Times New Roman"/>
          <w:lang w:eastAsia="zh-CN"/>
        </w:rPr>
        <w:t xml:space="preserve">. </w:t>
      </w:r>
      <w:bookmarkEnd w:id="8"/>
      <w:bookmarkEnd w:id="9"/>
      <w:bookmarkStart w:id="11" w:name="OLE_LINK16"/>
      <w:r>
        <w:rPr>
          <w:rFonts w:hint="default" w:ascii="Times New Roman" w:hAnsi="Times New Roman" w:cs="Times New Roman"/>
          <w:i w:val="0"/>
          <w:iCs w:val="0"/>
          <w:szCs w:val="16"/>
          <w:lang w:val="en-US" w:eastAsia="zh-CN"/>
        </w:rPr>
        <w:t>In the current specification, an additional column associated with the repetition number into the TDRA table for PUSCH has been standardized. Similarly, f</w:t>
      </w:r>
      <w:r>
        <w:rPr>
          <w:rFonts w:hint="default" w:ascii="Times New Roman" w:hAnsi="Times New Roman" w:cs="Times New Roman" w:eastAsiaTheme="minorEastAsia"/>
          <w:i w:val="0"/>
          <w:iCs w:val="0"/>
          <w:szCs w:val="16"/>
          <w:lang w:eastAsia="ko-KR"/>
        </w:rPr>
        <w:t xml:space="preserve">or enabling Msg4 PDSCH repetition, </w:t>
      </w:r>
      <w:r>
        <w:rPr>
          <w:rFonts w:hint="default" w:ascii="Times New Roman" w:hAnsi="Times New Roman" w:cs="Times New Roman"/>
          <w:i w:val="0"/>
          <w:iCs w:val="0"/>
          <w:szCs w:val="16"/>
          <w:lang w:val="en-US" w:eastAsia="zh-CN"/>
        </w:rPr>
        <w:t>the mechanism of PUSCH repetition indicator can be re-used.</w:t>
      </w:r>
      <w:r>
        <w:rPr>
          <w:rFonts w:hint="default" w:ascii="Times New Roman" w:hAnsi="Times New Roman" w:cs="Times New Roman" w:eastAsiaTheme="minorEastAsia"/>
          <w:i w:val="0"/>
          <w:iCs w:val="0"/>
          <w:szCs w:val="16"/>
          <w:lang w:eastAsia="ko-KR"/>
        </w:rPr>
        <w:t xml:space="preserve"> In </w:t>
      </w:r>
      <w:r>
        <w:rPr>
          <w:rFonts w:hint="default" w:ascii="Times New Roman" w:hAnsi="Times New Roman" w:cs="Times New Roman"/>
          <w:i w:val="0"/>
          <w:iCs w:val="0"/>
          <w:szCs w:val="16"/>
          <w:lang w:val="en-US" w:eastAsia="zh-CN"/>
        </w:rPr>
        <w:t>actual</w:t>
      </w:r>
      <w:r>
        <w:rPr>
          <w:rFonts w:hint="default" w:ascii="Times New Roman" w:hAnsi="Times New Roman" w:cs="Times New Roman" w:eastAsiaTheme="minorEastAsia"/>
          <w:i w:val="0"/>
          <w:iCs w:val="0"/>
          <w:szCs w:val="16"/>
          <w:lang w:eastAsia="ko-KR"/>
        </w:rPr>
        <w:t xml:space="preserve">, under the current specifications, for DCI formats containing TC-RNTI, the TDRA table will either be </w:t>
      </w:r>
      <w:r>
        <w:rPr>
          <w:rFonts w:hint="default" w:ascii="Times New Roman" w:hAnsi="Times New Roman" w:cs="Times New Roman"/>
          <w:i w:val="0"/>
          <w:iCs w:val="0"/>
          <w:szCs w:val="16"/>
          <w:lang w:val="en-US" w:eastAsia="zh-CN"/>
        </w:rPr>
        <w:t>a default table</w:t>
      </w:r>
      <w:r>
        <w:rPr>
          <w:rFonts w:hint="default" w:ascii="Times New Roman" w:hAnsi="Times New Roman" w:cs="Times New Roman" w:eastAsiaTheme="minorEastAsia"/>
          <w:i w:val="0"/>
          <w:iCs w:val="0"/>
          <w:szCs w:val="16"/>
          <w:lang w:eastAsia="ko-KR"/>
        </w:rPr>
        <w:t xml:space="preserve"> or </w:t>
      </w:r>
      <w:r>
        <w:rPr>
          <w:rFonts w:hint="default" w:ascii="Times New Roman" w:hAnsi="Times New Roman" w:cs="Times New Roman"/>
          <w:i w:val="0"/>
          <w:iCs w:val="0"/>
          <w:szCs w:val="16"/>
          <w:lang w:val="en-US" w:eastAsia="zh-CN"/>
        </w:rPr>
        <w:t xml:space="preserve">a table </w:t>
      </w:r>
      <w:r>
        <w:rPr>
          <w:rFonts w:hint="default" w:ascii="Times New Roman" w:hAnsi="Times New Roman" w:cs="Times New Roman" w:eastAsiaTheme="minorEastAsia"/>
          <w:i w:val="0"/>
          <w:iCs w:val="0"/>
          <w:szCs w:val="16"/>
          <w:lang w:eastAsia="ko-KR"/>
        </w:rPr>
        <w:t>within PDSCH-ConfigCommon</w:t>
      </w:r>
      <w:r>
        <w:rPr>
          <w:rFonts w:hint="default" w:ascii="Times New Roman" w:hAnsi="Times New Roman" w:cs="Times New Roman"/>
          <w:i w:val="0"/>
          <w:iCs w:val="0"/>
          <w:szCs w:val="16"/>
          <w:lang w:val="en-US" w:eastAsia="zh-CN"/>
        </w:rPr>
        <w:t xml:space="preserve">, thus, a column associated with Msg4 repetition number can be added into the corresponding table(s). In addition, for the </w:t>
      </w:r>
      <w:r>
        <w:rPr>
          <w:rFonts w:hint="default" w:ascii="Times New Roman" w:hAnsi="Times New Roman" w:cs="Times New Roman" w:eastAsiaTheme="minorEastAsia"/>
          <w:i w:val="0"/>
          <w:iCs w:val="0"/>
          <w:szCs w:val="16"/>
          <w:lang w:eastAsia="ko-KR"/>
        </w:rPr>
        <w:t>UE capabilit</w:t>
      </w:r>
      <w:r>
        <w:rPr>
          <w:rFonts w:hint="default" w:ascii="Times New Roman" w:hAnsi="Times New Roman" w:cs="Times New Roman"/>
          <w:i w:val="0"/>
          <w:iCs w:val="0"/>
          <w:szCs w:val="16"/>
          <w:lang w:val="en-US" w:eastAsia="zh-CN"/>
        </w:rPr>
        <w:t>y of Msg4 with repetition reporting</w:t>
      </w:r>
      <w:r>
        <w:rPr>
          <w:rFonts w:hint="default" w:ascii="Times New Roman" w:hAnsi="Times New Roman" w:cs="Times New Roman" w:eastAsiaTheme="minorEastAsia"/>
          <w:i w:val="0"/>
          <w:iCs w:val="0"/>
          <w:szCs w:val="16"/>
          <w:lang w:eastAsia="ko-KR"/>
        </w:rPr>
        <w:t xml:space="preserve">, Msg3 PUSCH can </w:t>
      </w:r>
      <w:r>
        <w:rPr>
          <w:rFonts w:hint="default" w:ascii="Times New Roman" w:hAnsi="Times New Roman" w:cs="Times New Roman"/>
          <w:i w:val="0"/>
          <w:iCs w:val="0"/>
          <w:szCs w:val="16"/>
          <w:lang w:val="en-US" w:eastAsia="zh-CN"/>
        </w:rPr>
        <w:t xml:space="preserve">be used. </w:t>
      </w:r>
      <w:r>
        <w:rPr>
          <w:rFonts w:hint="default" w:ascii="Times New Roman" w:hAnsi="Times New Roman" w:cs="Times New Roman" w:eastAsiaTheme="minorEastAsia"/>
          <w:i w:val="0"/>
          <w:iCs w:val="0"/>
          <w:szCs w:val="16"/>
          <w:lang w:eastAsia="ko-KR"/>
        </w:rPr>
        <w:t xml:space="preserve"> </w:t>
      </w:r>
    </w:p>
    <w:p w14:paraId="1C0C9202">
      <w:pPr>
        <w:jc w:val="both"/>
        <w:rPr>
          <w:rFonts w:hint="default" w:ascii="Times New Roman" w:hAnsi="Times New Roman" w:cs="Times New Roman"/>
          <w:b/>
          <w:bCs/>
          <w:i/>
          <w:iCs/>
          <w:szCs w:val="16"/>
          <w:lang w:val="en-US" w:eastAsia="zh-CN"/>
        </w:rPr>
      </w:pPr>
      <w:r>
        <w:rPr>
          <w:rFonts w:hint="default" w:ascii="Times New Roman" w:hAnsi="Times New Roman" w:cs="Times New Roman"/>
          <w:b/>
          <w:bCs/>
          <w:i/>
          <w:iCs/>
          <w:szCs w:val="16"/>
          <w:lang w:val="en-US" w:eastAsia="zh-CN"/>
        </w:rPr>
        <w:t xml:space="preserve">Proposal </w:t>
      </w:r>
      <w:r>
        <w:rPr>
          <w:rFonts w:hint="eastAsia" w:ascii="Times New Roman" w:hAnsi="Times New Roman" w:cs="Times New Roman"/>
          <w:b/>
          <w:bCs/>
          <w:i/>
          <w:iCs/>
          <w:szCs w:val="16"/>
          <w:lang w:val="en-US" w:eastAsia="zh-CN"/>
        </w:rPr>
        <w:t>4</w:t>
      </w:r>
      <w:r>
        <w:rPr>
          <w:rFonts w:hint="default" w:ascii="Times New Roman" w:hAnsi="Times New Roman" w:cs="Times New Roman"/>
          <w:b/>
          <w:bCs/>
          <w:i/>
          <w:iCs/>
          <w:szCs w:val="16"/>
          <w:lang w:val="en-US" w:eastAsia="zh-CN"/>
        </w:rPr>
        <w:t xml:space="preserve">: For enabling Msg4 PDSCH repetition, the repetition number can be joint coding with TDRA. </w:t>
      </w:r>
    </w:p>
    <w:p w14:paraId="39B0332A">
      <w:pPr>
        <w:jc w:val="both"/>
        <w:rPr>
          <w:rFonts w:hint="default" w:ascii="Times New Roman" w:hAnsi="Times New Roman" w:cs="Times New Roman"/>
          <w:b/>
          <w:bCs/>
          <w:i/>
          <w:iCs/>
          <w:szCs w:val="16"/>
          <w:lang w:val="en-US" w:eastAsia="zh-CN"/>
        </w:rPr>
      </w:pPr>
      <w:r>
        <w:rPr>
          <w:rFonts w:hint="eastAsia" w:ascii="Times New Roman" w:hAnsi="Times New Roman" w:cs="Times New Roman"/>
          <w:b/>
          <w:bCs/>
          <w:i/>
          <w:iCs/>
          <w:szCs w:val="16"/>
          <w:lang w:val="en-US" w:eastAsia="zh-CN"/>
        </w:rPr>
        <w:t>Proposal 5: The UE capability of Msg4 with repetition needs to be reported, and Msg3 PUSCH can be utilized to carry this information.</w:t>
      </w:r>
    </w:p>
    <w:bookmarkEnd w:id="11"/>
    <w:p w14:paraId="6D2A7703">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lang w:eastAsia="zh-CN"/>
        </w:rPr>
      </w:pPr>
      <w:r>
        <w:rPr>
          <w:rFonts w:hint="default" w:ascii="Times New Roman" w:hAnsi="Times New Roman" w:cs="Times New Roman"/>
          <w:lang w:eastAsia="zh-CN"/>
        </w:rPr>
        <w:t>In this contribution, the following proposals have been made:</w:t>
      </w:r>
    </w:p>
    <w:p w14:paraId="32E63C3D">
      <w:pPr>
        <w:jc w:val="both"/>
        <w:rPr>
          <w:rFonts w:hint="default" w:ascii="Times New Roman" w:hAnsi="Times New Roman" w:cs="Times New Roman"/>
          <w:lang w:val="en-US" w:eastAsia="zh-CN"/>
        </w:rPr>
      </w:pPr>
      <w:r>
        <w:rPr>
          <w:rFonts w:hint="default" w:ascii="Times New Roman" w:hAnsi="Times New Roman" w:cs="Times New Roman"/>
          <w:b/>
          <w:bCs/>
          <w:i/>
          <w:iCs/>
          <w:lang w:val="en-US" w:eastAsia="zh-CN"/>
        </w:rPr>
        <w:t>Proposal 1: When extended periodicity of SSB is assumed, the definition of “beam hopping” need</w:t>
      </w:r>
      <w:r>
        <w:rPr>
          <w:rFonts w:hint="eastAsia" w:ascii="Times New Roman" w:hAnsi="Times New Roman" w:cs="Times New Roman"/>
          <w:b/>
          <w:bCs/>
          <w:i/>
          <w:iCs/>
          <w:lang w:val="en-US" w:eastAsia="zh-CN"/>
        </w:rPr>
        <w:t>s</w:t>
      </w:r>
      <w:r>
        <w:rPr>
          <w:rFonts w:hint="default" w:ascii="Times New Roman" w:hAnsi="Times New Roman" w:cs="Times New Roman"/>
          <w:b/>
          <w:bCs/>
          <w:i/>
          <w:iCs/>
          <w:lang w:val="en-US" w:eastAsia="zh-CN"/>
        </w:rPr>
        <w:t xml:space="preserve"> to </w:t>
      </w:r>
      <w:r>
        <w:rPr>
          <w:rFonts w:hint="eastAsia" w:ascii="Times New Roman" w:hAnsi="Times New Roman" w:cs="Times New Roman"/>
          <w:b/>
          <w:bCs/>
          <w:i/>
          <w:iCs/>
          <w:lang w:val="en-US" w:eastAsia="zh-CN"/>
        </w:rPr>
        <w:t xml:space="preserve">be </w:t>
      </w:r>
      <w:r>
        <w:rPr>
          <w:rFonts w:hint="default" w:ascii="Times New Roman" w:hAnsi="Times New Roman" w:cs="Times New Roman"/>
          <w:b/>
          <w:bCs/>
          <w:i/>
          <w:iCs/>
          <w:lang w:val="en-US" w:eastAsia="zh-CN"/>
        </w:rPr>
        <w:t>clarif</w:t>
      </w:r>
      <w:r>
        <w:rPr>
          <w:rFonts w:hint="eastAsia" w:ascii="Times New Roman" w:hAnsi="Times New Roman" w:cs="Times New Roman"/>
          <w:b/>
          <w:bCs/>
          <w:i/>
          <w:iCs/>
          <w:lang w:val="en-US" w:eastAsia="zh-CN"/>
        </w:rPr>
        <w:t>ied</w:t>
      </w:r>
      <w:r>
        <w:rPr>
          <w:rFonts w:hint="default" w:ascii="Times New Roman" w:hAnsi="Times New Roman" w:cs="Times New Roman"/>
          <w:b/>
          <w:bCs/>
          <w:i/>
          <w:iCs/>
          <w:lang w:val="en-US" w:eastAsia="zh-CN"/>
        </w:rPr>
        <w:t xml:space="preserve">, e.g., beam hopping can be </w:t>
      </w:r>
      <w:r>
        <w:rPr>
          <w:rFonts w:hint="eastAsia" w:ascii="Times New Roman" w:hAnsi="Times New Roman" w:cs="Times New Roman"/>
          <w:b/>
          <w:bCs/>
          <w:i/>
          <w:iCs/>
          <w:lang w:val="en-US" w:eastAsia="zh-CN"/>
        </w:rPr>
        <w:t>applied</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to both</w:t>
      </w:r>
      <w:r>
        <w:rPr>
          <w:rFonts w:hint="default" w:ascii="Times New Roman" w:hAnsi="Times New Roman" w:cs="Times New Roman"/>
          <w:b/>
          <w:bCs/>
          <w:i/>
          <w:iCs/>
          <w:lang w:val="en-US" w:eastAsia="zh-CN"/>
        </w:rPr>
        <w:t xml:space="preserve"> DL and UL beam pair</w:t>
      </w:r>
      <w:r>
        <w:rPr>
          <w:rFonts w:hint="eastAsia" w:ascii="Times New Roman" w:hAnsi="Times New Roman" w:cs="Times New Roman"/>
          <w:b/>
          <w:bCs/>
          <w:i/>
          <w:iCs/>
          <w:lang w:val="en-US" w:eastAsia="zh-CN"/>
        </w:rPr>
        <w:t>s</w:t>
      </w:r>
      <w:r>
        <w:rPr>
          <w:rFonts w:hint="default" w:ascii="Times New Roman" w:hAnsi="Times New Roman" w:cs="Times New Roman"/>
          <w:b/>
          <w:bCs/>
          <w:i/>
          <w:iCs/>
          <w:lang w:val="en-US" w:eastAsia="zh-CN"/>
        </w:rPr>
        <w:t>, when a beam is activated, both DL and UL can be regarded as activat</w:t>
      </w:r>
      <w:r>
        <w:rPr>
          <w:rFonts w:hint="eastAsia" w:ascii="Times New Roman" w:hAnsi="Times New Roman" w:cs="Times New Roman"/>
          <w:b/>
          <w:bCs/>
          <w:i/>
          <w:iCs/>
          <w:lang w:val="en-US" w:eastAsia="zh-CN"/>
        </w:rPr>
        <w:t>ed simultaneously</w:t>
      </w:r>
      <w:r>
        <w:rPr>
          <w:rFonts w:hint="default" w:ascii="Times New Roman" w:hAnsi="Times New Roman" w:cs="Times New Roman"/>
          <w:b/>
          <w:bCs/>
          <w:i/>
          <w:iCs/>
          <w:lang w:val="en-US" w:eastAsia="zh-CN"/>
        </w:rPr>
        <w:t xml:space="preserve">. </w:t>
      </w:r>
    </w:p>
    <w:p w14:paraId="4995A2E1">
      <w:pPr>
        <w:jc w:val="both"/>
        <w:rPr>
          <w:rFonts w:hint="default" w:ascii="Times New Roman" w:hAnsi="Times New Roman" w:cs="Times New Roman"/>
        </w:rPr>
      </w:pPr>
      <w:r>
        <w:rPr>
          <w:rFonts w:hint="default" w:ascii="Times New Roman" w:hAnsi="Times New Roman" w:cs="Times New Roman"/>
          <w:b/>
          <w:bCs/>
          <w:i/>
          <w:iCs/>
          <w:lang w:val="en-US" w:eastAsia="zh-CN"/>
        </w:rPr>
        <w:t xml:space="preserve"> Proposal</w:t>
      </w:r>
      <w:r>
        <w:rPr>
          <w:rFonts w:hint="eastAsia" w:ascii="Times New Roman" w:hAnsi="Times New Roman" w:cs="Times New Roman"/>
          <w:b/>
          <w:bCs/>
          <w:i/>
          <w:iCs/>
          <w:lang w:val="en-US" w:eastAsia="zh-CN"/>
        </w:rPr>
        <w:t xml:space="preserve"> </w:t>
      </w:r>
      <w:r>
        <w:rPr>
          <w:rFonts w:hint="default" w:ascii="Times New Roman" w:hAnsi="Times New Roman" w:cs="Times New Roman"/>
          <w:b/>
          <w:bCs/>
          <w:i/>
          <w:iCs/>
          <w:lang w:val="en-US" w:eastAsia="zh-CN"/>
        </w:rPr>
        <w:t xml:space="preserve">2: </w:t>
      </w:r>
      <w:r>
        <w:rPr>
          <w:rFonts w:hint="default" w:ascii="Times New Roman" w:hAnsi="Times New Roman" w:cs="Times New Roman"/>
          <w:b/>
          <w:bCs/>
          <w:i/>
          <w:iCs/>
        </w:rPr>
        <w:t>For the default SSB periodicity extension and beam hopping,</w:t>
      </w:r>
      <w:r>
        <w:rPr>
          <w:rFonts w:hint="default" w:ascii="Times New Roman" w:hAnsi="Times New Roman" w:cs="Times New Roman"/>
          <w:b/>
          <w:bCs/>
          <w:i/>
          <w:iCs/>
          <w:lang w:val="en-US" w:eastAsia="zh-CN"/>
        </w:rPr>
        <w:t xml:space="preserve"> a valid time window associated with the SSB for the </w:t>
      </w:r>
      <w:r>
        <w:rPr>
          <w:rFonts w:hint="default" w:ascii="Times New Roman" w:hAnsi="Times New Roman" w:cs="Times New Roman"/>
          <w:b/>
          <w:bCs/>
          <w:i/>
          <w:iCs/>
        </w:rPr>
        <w:t xml:space="preserve">PDCCH monitoring in the type0-PDCCH CSS </w:t>
      </w:r>
      <w:r>
        <w:rPr>
          <w:rFonts w:hint="default" w:ascii="Times New Roman" w:hAnsi="Times New Roman" w:cs="Times New Roman"/>
          <w:b/>
          <w:bCs/>
          <w:i/>
          <w:iCs/>
          <w:lang w:val="en-US" w:eastAsia="zh-CN"/>
        </w:rPr>
        <w:t>can be defined.</w:t>
      </w:r>
    </w:p>
    <w:p w14:paraId="589846C0">
      <w:pPr>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3</w:t>
      </w:r>
      <w:r>
        <w:rPr>
          <w:rFonts w:hint="default" w:ascii="Times New Roman" w:hAnsi="Times New Roman" w:eastAsia="宋体" w:cs="Times New Roman"/>
          <w:b/>
          <w:bCs/>
          <w:i/>
          <w:iCs/>
          <w:lang w:eastAsia="zh-CN"/>
        </w:rPr>
        <w:t xml:space="preserve">: The impacts of </w:t>
      </w:r>
      <w:r>
        <w:rPr>
          <w:rFonts w:hint="default" w:ascii="Times New Roman" w:hAnsi="Times New Roman" w:eastAsia="宋体" w:cs="Times New Roman"/>
          <w:b/>
          <w:bCs/>
          <w:i/>
          <w:iCs/>
          <w:lang w:val="en-US" w:eastAsia="zh-CN"/>
        </w:rPr>
        <w:t>“beam hopping”</w:t>
      </w:r>
      <w:r>
        <w:rPr>
          <w:rFonts w:hint="default" w:ascii="Times New Roman" w:hAnsi="Times New Roman" w:eastAsia="宋体" w:cs="Times New Roman"/>
          <w:b/>
          <w:bCs/>
          <w:i/>
          <w:iCs/>
          <w:lang w:eastAsia="zh-CN"/>
        </w:rPr>
        <w:t xml:space="preserve"> on </w:t>
      </w:r>
      <w:r>
        <w:rPr>
          <w:rFonts w:hint="eastAsia" w:ascii="Times New Roman" w:hAnsi="Times New Roman" w:eastAsia="宋体" w:cs="Times New Roman"/>
          <w:b/>
          <w:bCs/>
          <w:i/>
          <w:iCs/>
          <w:lang w:val="en-US" w:eastAsia="zh-CN"/>
        </w:rPr>
        <w:t xml:space="preserve">the </w:t>
      </w:r>
      <w:r>
        <w:rPr>
          <w:rFonts w:hint="default" w:ascii="Times New Roman" w:hAnsi="Times New Roman" w:eastAsia="宋体" w:cs="Times New Roman"/>
          <w:b/>
          <w:bCs/>
          <w:i/>
          <w:iCs/>
          <w:lang w:eastAsia="zh-CN"/>
        </w:rPr>
        <w:t>random access procedure need to be studied</w:t>
      </w:r>
      <w:r>
        <w:rPr>
          <w:rFonts w:hint="default" w:ascii="Times New Roman" w:hAnsi="Times New Roman" w:eastAsia="宋体" w:cs="Times New Roman"/>
          <w:b/>
          <w:bCs/>
          <w:i/>
          <w:iCs/>
          <w:lang w:val="en-US" w:eastAsia="zh-CN"/>
        </w:rPr>
        <w:t xml:space="preserve">, </w:t>
      </w:r>
      <w:r>
        <w:rPr>
          <w:rFonts w:hint="eastAsia" w:ascii="Times New Roman" w:hAnsi="Times New Roman" w:eastAsia="宋体" w:cs="Times New Roman"/>
          <w:b/>
          <w:bCs/>
          <w:i/>
          <w:iCs/>
          <w:lang w:val="en-US" w:eastAsia="zh-CN"/>
        </w:rPr>
        <w:t xml:space="preserve">particularly with respect to the </w:t>
      </w:r>
      <w:r>
        <w:rPr>
          <w:rFonts w:hint="default" w:ascii="Times New Roman" w:hAnsi="Times New Roman" w:eastAsia="宋体" w:cs="Times New Roman"/>
          <w:b/>
          <w:bCs/>
          <w:i/>
          <w:iCs/>
          <w:lang w:val="en-US" w:eastAsia="zh-CN"/>
        </w:rPr>
        <w:t xml:space="preserve">RAR window and RA contention resolution time window. </w:t>
      </w:r>
    </w:p>
    <w:p w14:paraId="22EC37C9">
      <w:pPr>
        <w:jc w:val="both"/>
        <w:rPr>
          <w:rFonts w:hint="default" w:ascii="Times New Roman" w:hAnsi="Times New Roman" w:cs="Times New Roman"/>
          <w:b/>
          <w:bCs/>
          <w:i/>
          <w:iCs/>
          <w:szCs w:val="16"/>
          <w:lang w:val="en-US" w:eastAsia="zh-CN"/>
        </w:rPr>
      </w:pPr>
      <w:r>
        <w:rPr>
          <w:rFonts w:hint="default" w:ascii="Times New Roman" w:hAnsi="Times New Roman" w:cs="Times New Roman"/>
          <w:b/>
          <w:bCs/>
          <w:i/>
          <w:iCs/>
          <w:szCs w:val="16"/>
          <w:lang w:val="en-US" w:eastAsia="zh-CN"/>
        </w:rPr>
        <w:t xml:space="preserve">Proposal </w:t>
      </w:r>
      <w:r>
        <w:rPr>
          <w:rFonts w:hint="eastAsia" w:ascii="Times New Roman" w:hAnsi="Times New Roman" w:cs="Times New Roman"/>
          <w:b/>
          <w:bCs/>
          <w:i/>
          <w:iCs/>
          <w:szCs w:val="16"/>
          <w:lang w:val="en-US" w:eastAsia="zh-CN"/>
        </w:rPr>
        <w:t>4</w:t>
      </w:r>
      <w:r>
        <w:rPr>
          <w:rFonts w:hint="default" w:ascii="Times New Roman" w:hAnsi="Times New Roman" w:cs="Times New Roman"/>
          <w:b/>
          <w:bCs/>
          <w:i/>
          <w:iCs/>
          <w:szCs w:val="16"/>
          <w:lang w:val="en-US" w:eastAsia="zh-CN"/>
        </w:rPr>
        <w:t xml:space="preserve">: For enabling Msg4 PDSCH repetition, the repetition number can be joint coding with TDRA. </w:t>
      </w:r>
    </w:p>
    <w:p w14:paraId="6AD9D122">
      <w:pPr>
        <w:jc w:val="both"/>
        <w:rPr>
          <w:rFonts w:hint="default" w:ascii="Times New Roman" w:hAnsi="Times New Roman" w:cs="Times New Roman"/>
          <w:b/>
          <w:bCs/>
          <w:i/>
          <w:iCs/>
          <w:szCs w:val="16"/>
          <w:lang w:val="en-US" w:eastAsia="zh-CN"/>
        </w:rPr>
      </w:pPr>
      <w:r>
        <w:rPr>
          <w:rFonts w:hint="eastAsia" w:ascii="Times New Roman" w:hAnsi="Times New Roman" w:cs="Times New Roman"/>
          <w:b/>
          <w:bCs/>
          <w:i/>
          <w:iCs/>
          <w:szCs w:val="16"/>
          <w:lang w:val="en-US" w:eastAsia="zh-CN"/>
        </w:rPr>
        <w:t>Proposal 5: The UE capability of Msg4 with repetition needs to be reported, and Msg3 PUSCH can be utilized to carry this information.</w:t>
      </w:r>
    </w:p>
    <w:p w14:paraId="62ACC8E0">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19A3298C">
      <w:pPr>
        <w:spacing w:after="0" w:line="320" w:lineRule="exact"/>
        <w:jc w:val="both"/>
        <w:rPr>
          <w:rFonts w:hint="default" w:ascii="Times New Roman" w:hAnsi="Times New Roman" w:eastAsia="Batang" w:cs="Times New Roman"/>
          <w:lang w:eastAsia="zh-CN"/>
        </w:rPr>
      </w:pPr>
      <w:r>
        <w:rPr>
          <w:rFonts w:hint="default" w:ascii="Times New Roman" w:hAnsi="Times New Roman" w:eastAsia="Calibri" w:cs="Times New Roman"/>
        </w:rPr>
        <w:t xml:space="preserve">[1] </w:t>
      </w:r>
      <w:r>
        <w:rPr>
          <w:rFonts w:hint="default" w:ascii="Times New Roman" w:hAnsi="Times New Roman" w:cs="Times New Roman"/>
        </w:rPr>
        <w:t>RP-2</w:t>
      </w:r>
      <w:r>
        <w:rPr>
          <w:rFonts w:hint="default" w:ascii="Times New Roman" w:hAnsi="Times New Roman" w:cs="Times New Roman"/>
          <w:lang w:eastAsia="zh-CN"/>
        </w:rPr>
        <w:t>4</w:t>
      </w:r>
      <w:r>
        <w:rPr>
          <w:rFonts w:hint="default" w:ascii="Times New Roman" w:hAnsi="Times New Roman" w:cs="Times New Roman"/>
          <w:lang w:val="en-US" w:eastAsia="zh-CN"/>
        </w:rPr>
        <w:t>3300</w:t>
      </w:r>
      <w:r>
        <w:rPr>
          <w:rFonts w:hint="default" w:ascii="Times New Roman" w:hAnsi="Times New Roman" w:cs="Times New Roman"/>
        </w:rPr>
        <w:t xml:space="preserve">, </w:t>
      </w:r>
      <w:r>
        <w:rPr>
          <w:rFonts w:hint="default" w:ascii="Times New Roman" w:hAnsi="Times New Roman" w:eastAsia="Batang" w:cs="Times New Roman"/>
          <w:lang w:eastAsia="zh-CN"/>
        </w:rPr>
        <w:t>Revised WID: Non-Terrestrial Networks (NTN) for NR Phase 3.</w:t>
      </w:r>
    </w:p>
    <w:p w14:paraId="237D901E">
      <w:pPr>
        <w:spacing w:after="0" w:line="320" w:lineRule="exact"/>
        <w:jc w:val="both"/>
        <w:rPr>
          <w:rFonts w:hint="default" w:ascii="Times New Roman" w:hAnsi="Times New Roman" w:cs="Times New Roman"/>
          <w:lang w:eastAsia="zh-CN"/>
        </w:rPr>
      </w:pPr>
      <w:r>
        <w:rPr>
          <w:rFonts w:hint="default" w:ascii="Times New Roman" w:hAnsi="Times New Roman" w:eastAsia="Calibri" w:cs="Times New Roman"/>
        </w:rPr>
        <w:t xml:space="preserve">[2] </w:t>
      </w:r>
      <w:r>
        <w:rPr>
          <w:rFonts w:hint="default" w:ascii="Times New Roman" w:hAnsi="Times New Roman" w:cs="Times New Roman"/>
          <w:lang w:eastAsia="zh-CN"/>
        </w:rPr>
        <w:t>3GPP RAN1 #1</w:t>
      </w:r>
      <w:r>
        <w:rPr>
          <w:rFonts w:hint="default" w:ascii="Times New Roman" w:hAnsi="Times New Roman" w:cs="Times New Roman"/>
          <w:lang w:val="en-US" w:eastAsia="zh-CN"/>
        </w:rPr>
        <w:t>20</w:t>
      </w:r>
      <w:r>
        <w:rPr>
          <w:rFonts w:hint="eastAsia" w:ascii="Times New Roman" w:hAnsi="Times New Roman" w:cs="Times New Roman"/>
          <w:lang w:val="en-US" w:eastAsia="zh-CN"/>
        </w:rPr>
        <w:t>bis</w:t>
      </w:r>
      <w:r>
        <w:rPr>
          <w:rFonts w:hint="default" w:ascii="Times New Roman" w:hAnsi="Times New Roman" w:cs="Times New Roman"/>
          <w:lang w:eastAsia="zh-CN"/>
        </w:rPr>
        <w:t xml:space="preserve"> meeting, Chairman notes.</w:t>
      </w:r>
    </w:p>
    <w:p w14:paraId="230E817A">
      <w:pPr>
        <w:spacing w:after="0" w:line="320" w:lineRule="exact"/>
        <w:jc w:val="both"/>
        <w:rPr>
          <w:rFonts w:hint="default" w:ascii="Times New Roman" w:hAnsi="Times New Roman" w:cs="Times New Roman"/>
          <w:lang w:eastAsia="zh-CN"/>
        </w:rPr>
      </w:pPr>
      <w:r>
        <w:rPr>
          <w:rFonts w:hint="default" w:ascii="Times New Roman" w:hAnsi="Times New Roman" w:cs="Times New Roman"/>
          <w:lang w:eastAsia="zh-CN"/>
        </w:rPr>
        <w:t xml:space="preserve">[3] TR 38.821, </w:t>
      </w:r>
      <w:r>
        <w:rPr>
          <w:rFonts w:hint="default" w:ascii="Times New Roman" w:hAnsi="Times New Roman" w:cs="Times New Roman"/>
        </w:rPr>
        <w:t>Solutions for NR to support non-terrestrial networks (NTN)</w:t>
      </w:r>
      <w:r>
        <w:rPr>
          <w:rFonts w:hint="default" w:ascii="Times New Roman" w:hAnsi="Times New Roman" w:cs="Times New Roman"/>
          <w:lang w:eastAsia="zh-CN"/>
        </w:rPr>
        <w:t>.</w:t>
      </w:r>
    </w:p>
    <w:p w14:paraId="7A6382CA">
      <w:pPr>
        <w:spacing w:after="0" w:line="320" w:lineRule="exact"/>
        <w:jc w:val="both"/>
        <w:rPr>
          <w:rFonts w:hint="default" w:ascii="Times New Roman" w:hAnsi="Times New Roman" w:cs="Times New Roman"/>
          <w:lang w:val="en-US" w:eastAsia="zh-CN"/>
        </w:rPr>
      </w:pPr>
      <w:r>
        <w:rPr>
          <w:rFonts w:hint="eastAsia" w:ascii="Times New Roman" w:hAnsi="Times New Roman" w:cs="Times New Roman"/>
          <w:lang w:val="en-US" w:eastAsia="zh-CN"/>
        </w:rPr>
        <w:t>[4] TS 38.213, Physical layer procedures for control.</w:t>
      </w:r>
      <w:bookmarkStart w:id="12" w:name="_GoBack"/>
      <w:bookmarkEnd w:id="12"/>
    </w:p>
    <w:p w14:paraId="7E89F018">
      <w:pPr>
        <w:spacing w:after="0" w:line="320" w:lineRule="exact"/>
        <w:jc w:val="both"/>
        <w:rPr>
          <w:rFonts w:hint="default"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56E7373"/>
    <w:multiLevelType w:val="multilevel"/>
    <w:tmpl w:val="056E73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E4A5AC2"/>
    <w:multiLevelType w:val="multilevel"/>
    <w:tmpl w:val="0E4A5A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D28300A"/>
    <w:multiLevelType w:val="multilevel"/>
    <w:tmpl w:val="1D28300A"/>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C307403"/>
    <w:multiLevelType w:val="multilevel"/>
    <w:tmpl w:val="2C307403"/>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4">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7">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9">
    <w:nsid w:val="589A50A1"/>
    <w:multiLevelType w:val="multilevel"/>
    <w:tmpl w:val="589A50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1">
    <w:nsid w:val="7B071D14"/>
    <w:multiLevelType w:val="multilevel"/>
    <w:tmpl w:val="7B071D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B925540"/>
    <w:multiLevelType w:val="multilevel"/>
    <w:tmpl w:val="7B925540"/>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num w:numId="1">
    <w:abstractNumId w:val="16"/>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7"/>
  </w:num>
  <w:num w:numId="13">
    <w:abstractNumId w:val="18"/>
  </w:num>
  <w:num w:numId="14">
    <w:abstractNumId w:val="20"/>
  </w:num>
  <w:num w:numId="15">
    <w:abstractNumId w:val="15"/>
  </w:num>
  <w:num w:numId="16">
    <w:abstractNumId w:val="14"/>
  </w:num>
  <w:num w:numId="17">
    <w:abstractNumId w:val="22"/>
  </w:num>
  <w:num w:numId="18">
    <w:abstractNumId w:val="13"/>
  </w:num>
  <w:num w:numId="19">
    <w:abstractNumId w:val="11"/>
  </w:num>
  <w:num w:numId="20">
    <w:abstractNumId w:val="10"/>
  </w:num>
  <w:num w:numId="21">
    <w:abstractNumId w:val="19"/>
  </w:num>
  <w:num w:numId="22">
    <w:abstractNumId w:val="2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902A6D"/>
    <w:rsid w:val="02A86E7D"/>
    <w:rsid w:val="02A9D20C"/>
    <w:rsid w:val="02B34012"/>
    <w:rsid w:val="02E8A27A"/>
    <w:rsid w:val="02F31AA5"/>
    <w:rsid w:val="03150DFB"/>
    <w:rsid w:val="0319EBDD"/>
    <w:rsid w:val="031C55C6"/>
    <w:rsid w:val="035FB593"/>
    <w:rsid w:val="03D24684"/>
    <w:rsid w:val="03DA882E"/>
    <w:rsid w:val="04001F42"/>
    <w:rsid w:val="044AE181"/>
    <w:rsid w:val="0470CB69"/>
    <w:rsid w:val="049AC1DA"/>
    <w:rsid w:val="04AF894B"/>
    <w:rsid w:val="04B7EEEC"/>
    <w:rsid w:val="05170861"/>
    <w:rsid w:val="0529A381"/>
    <w:rsid w:val="05363730"/>
    <w:rsid w:val="053957E9"/>
    <w:rsid w:val="0586C6AE"/>
    <w:rsid w:val="0586E685"/>
    <w:rsid w:val="05976809"/>
    <w:rsid w:val="05FDCBE7"/>
    <w:rsid w:val="062956B3"/>
    <w:rsid w:val="063526D8"/>
    <w:rsid w:val="067B3A34"/>
    <w:rsid w:val="06AB60C8"/>
    <w:rsid w:val="06C75075"/>
    <w:rsid w:val="07034156"/>
    <w:rsid w:val="079FB564"/>
    <w:rsid w:val="07EA0E72"/>
    <w:rsid w:val="0801F5C7"/>
    <w:rsid w:val="08310935"/>
    <w:rsid w:val="0858227F"/>
    <w:rsid w:val="087DD5D7"/>
    <w:rsid w:val="08822E3D"/>
    <w:rsid w:val="08CA1D39"/>
    <w:rsid w:val="08DCC2E6"/>
    <w:rsid w:val="08E9F47C"/>
    <w:rsid w:val="09181A0E"/>
    <w:rsid w:val="0929A3C6"/>
    <w:rsid w:val="093523A2"/>
    <w:rsid w:val="0965AFAD"/>
    <w:rsid w:val="09840E52"/>
    <w:rsid w:val="09AA5725"/>
    <w:rsid w:val="09FF799E"/>
    <w:rsid w:val="0A0F696E"/>
    <w:rsid w:val="0A1421D6"/>
    <w:rsid w:val="0A4719EC"/>
    <w:rsid w:val="0A79468A"/>
    <w:rsid w:val="0ADFF95F"/>
    <w:rsid w:val="0B0709E9"/>
    <w:rsid w:val="0B73117E"/>
    <w:rsid w:val="0B8DAE2B"/>
    <w:rsid w:val="0B9644D6"/>
    <w:rsid w:val="0BAEB4CB"/>
    <w:rsid w:val="0BE2E05D"/>
    <w:rsid w:val="0C2E41E2"/>
    <w:rsid w:val="0C6A8937"/>
    <w:rsid w:val="0C6D3E1F"/>
    <w:rsid w:val="0C7CC34F"/>
    <w:rsid w:val="0CB4776A"/>
    <w:rsid w:val="0CC3CEB4"/>
    <w:rsid w:val="0CC4734A"/>
    <w:rsid w:val="0D164473"/>
    <w:rsid w:val="0D72D172"/>
    <w:rsid w:val="0DBAC47D"/>
    <w:rsid w:val="0DCB7A54"/>
    <w:rsid w:val="0E3F22F9"/>
    <w:rsid w:val="0E5D2C2D"/>
    <w:rsid w:val="0E674ABA"/>
    <w:rsid w:val="0E69C83F"/>
    <w:rsid w:val="0E94E810"/>
    <w:rsid w:val="0EE2BDB8"/>
    <w:rsid w:val="0EFD148A"/>
    <w:rsid w:val="0F1B8311"/>
    <w:rsid w:val="0F276507"/>
    <w:rsid w:val="0FDA0FEA"/>
    <w:rsid w:val="0FF0E729"/>
    <w:rsid w:val="100EB924"/>
    <w:rsid w:val="101F3682"/>
    <w:rsid w:val="10A047C3"/>
    <w:rsid w:val="10C0711E"/>
    <w:rsid w:val="10CB7366"/>
    <w:rsid w:val="10D69AC2"/>
    <w:rsid w:val="10F90377"/>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5353A4"/>
    <w:rsid w:val="126D8C33"/>
    <w:rsid w:val="12904258"/>
    <w:rsid w:val="13541895"/>
    <w:rsid w:val="13AF4D1D"/>
    <w:rsid w:val="13F95C51"/>
    <w:rsid w:val="1414FD11"/>
    <w:rsid w:val="144593D6"/>
    <w:rsid w:val="14631A2F"/>
    <w:rsid w:val="1469E35D"/>
    <w:rsid w:val="14CF64EB"/>
    <w:rsid w:val="14CFEAF3"/>
    <w:rsid w:val="150E2DA0"/>
    <w:rsid w:val="1530A9DC"/>
    <w:rsid w:val="156C55BC"/>
    <w:rsid w:val="15BFE8C7"/>
    <w:rsid w:val="15F13C9F"/>
    <w:rsid w:val="15F36ED7"/>
    <w:rsid w:val="1628698F"/>
    <w:rsid w:val="1637E367"/>
    <w:rsid w:val="16EE0173"/>
    <w:rsid w:val="17092996"/>
    <w:rsid w:val="174F47ED"/>
    <w:rsid w:val="176D27B6"/>
    <w:rsid w:val="17B71FA6"/>
    <w:rsid w:val="17D776FB"/>
    <w:rsid w:val="1812BDF7"/>
    <w:rsid w:val="18980476"/>
    <w:rsid w:val="189F4623"/>
    <w:rsid w:val="18DE4BC5"/>
    <w:rsid w:val="18EE04CB"/>
    <w:rsid w:val="18FA60CD"/>
    <w:rsid w:val="193422AD"/>
    <w:rsid w:val="197F151F"/>
    <w:rsid w:val="198C9AE4"/>
    <w:rsid w:val="19AFE486"/>
    <w:rsid w:val="19B3164C"/>
    <w:rsid w:val="1A337354"/>
    <w:rsid w:val="1A4FC86D"/>
    <w:rsid w:val="1AA89237"/>
    <w:rsid w:val="1B2474BF"/>
    <w:rsid w:val="1B487F15"/>
    <w:rsid w:val="1B7C407F"/>
    <w:rsid w:val="1B8B42C2"/>
    <w:rsid w:val="1B9DCEF8"/>
    <w:rsid w:val="1BAE5C27"/>
    <w:rsid w:val="1BB776A2"/>
    <w:rsid w:val="1C00A652"/>
    <w:rsid w:val="1C237D92"/>
    <w:rsid w:val="1C3109C5"/>
    <w:rsid w:val="1C362480"/>
    <w:rsid w:val="1C4DF02A"/>
    <w:rsid w:val="1C4EA865"/>
    <w:rsid w:val="1C5841A4"/>
    <w:rsid w:val="1C5C30AE"/>
    <w:rsid w:val="1CA1A1BD"/>
    <w:rsid w:val="1CC80DDC"/>
    <w:rsid w:val="1D034B5D"/>
    <w:rsid w:val="1D234829"/>
    <w:rsid w:val="1D3F5364"/>
    <w:rsid w:val="1D3FA4B4"/>
    <w:rsid w:val="1D43476F"/>
    <w:rsid w:val="1D4F25C2"/>
    <w:rsid w:val="1D507CA3"/>
    <w:rsid w:val="1D6923E1"/>
    <w:rsid w:val="1D84C657"/>
    <w:rsid w:val="1D9C9FA8"/>
    <w:rsid w:val="1DC9B5B3"/>
    <w:rsid w:val="1DD3A597"/>
    <w:rsid w:val="1E124827"/>
    <w:rsid w:val="1EAB0F03"/>
    <w:rsid w:val="1EAD8AEB"/>
    <w:rsid w:val="1F003AB2"/>
    <w:rsid w:val="1F0D396C"/>
    <w:rsid w:val="1F669F46"/>
    <w:rsid w:val="1F6AA3CD"/>
    <w:rsid w:val="1F943BE0"/>
    <w:rsid w:val="1F9C084C"/>
    <w:rsid w:val="1FB4BFF8"/>
    <w:rsid w:val="1FD13ADE"/>
    <w:rsid w:val="1FEC3ED3"/>
    <w:rsid w:val="20090FAB"/>
    <w:rsid w:val="203C1D8B"/>
    <w:rsid w:val="206EAB48"/>
    <w:rsid w:val="2090009D"/>
    <w:rsid w:val="20A40CF1"/>
    <w:rsid w:val="20A5D3C6"/>
    <w:rsid w:val="20E42E48"/>
    <w:rsid w:val="20F28EC5"/>
    <w:rsid w:val="217E6354"/>
    <w:rsid w:val="21871088"/>
    <w:rsid w:val="219DF5C9"/>
    <w:rsid w:val="21ACF715"/>
    <w:rsid w:val="2207C847"/>
    <w:rsid w:val="22543660"/>
    <w:rsid w:val="225B0A58"/>
    <w:rsid w:val="22943A5C"/>
    <w:rsid w:val="23060B8F"/>
    <w:rsid w:val="230B2498"/>
    <w:rsid w:val="233F3A34"/>
    <w:rsid w:val="23A93537"/>
    <w:rsid w:val="23BBC476"/>
    <w:rsid w:val="23D7DCD5"/>
    <w:rsid w:val="23EA427B"/>
    <w:rsid w:val="242B6642"/>
    <w:rsid w:val="249C48C1"/>
    <w:rsid w:val="24A622F2"/>
    <w:rsid w:val="24B66781"/>
    <w:rsid w:val="24CAF16D"/>
    <w:rsid w:val="24F904EE"/>
    <w:rsid w:val="24F9DD8B"/>
    <w:rsid w:val="250406DE"/>
    <w:rsid w:val="2508283E"/>
    <w:rsid w:val="25223A75"/>
    <w:rsid w:val="255A4810"/>
    <w:rsid w:val="259C3E8B"/>
    <w:rsid w:val="25CC2502"/>
    <w:rsid w:val="26165E4D"/>
    <w:rsid w:val="26635137"/>
    <w:rsid w:val="268C786C"/>
    <w:rsid w:val="2697F204"/>
    <w:rsid w:val="26988F5B"/>
    <w:rsid w:val="26A7AEA5"/>
    <w:rsid w:val="26AF5308"/>
    <w:rsid w:val="26F59EA5"/>
    <w:rsid w:val="27271343"/>
    <w:rsid w:val="27306DEE"/>
    <w:rsid w:val="275B8092"/>
    <w:rsid w:val="276D5C5F"/>
    <w:rsid w:val="27BDF4B9"/>
    <w:rsid w:val="27DD5EA5"/>
    <w:rsid w:val="27E92A9C"/>
    <w:rsid w:val="2852768F"/>
    <w:rsid w:val="285636F4"/>
    <w:rsid w:val="287375A8"/>
    <w:rsid w:val="28B3C2C6"/>
    <w:rsid w:val="2903E555"/>
    <w:rsid w:val="293C5CF3"/>
    <w:rsid w:val="296C74E1"/>
    <w:rsid w:val="29730318"/>
    <w:rsid w:val="299E8EE1"/>
    <w:rsid w:val="29B66E42"/>
    <w:rsid w:val="29F23B7C"/>
    <w:rsid w:val="2A1E487F"/>
    <w:rsid w:val="2A3221A8"/>
    <w:rsid w:val="2A3B7F34"/>
    <w:rsid w:val="2A4D7312"/>
    <w:rsid w:val="2A6B1546"/>
    <w:rsid w:val="2A7577AA"/>
    <w:rsid w:val="2AF0E1DB"/>
    <w:rsid w:val="2BBB64FD"/>
    <w:rsid w:val="2BE1FE7D"/>
    <w:rsid w:val="2BF8BAF8"/>
    <w:rsid w:val="2C01056A"/>
    <w:rsid w:val="2C05186A"/>
    <w:rsid w:val="2C3F6BF2"/>
    <w:rsid w:val="2C652E9E"/>
    <w:rsid w:val="2CA469C2"/>
    <w:rsid w:val="2D1FA190"/>
    <w:rsid w:val="2D31322C"/>
    <w:rsid w:val="2D880661"/>
    <w:rsid w:val="2D993FCF"/>
    <w:rsid w:val="2D99461C"/>
    <w:rsid w:val="2DC10968"/>
    <w:rsid w:val="2DCE4C78"/>
    <w:rsid w:val="2DF2A170"/>
    <w:rsid w:val="2DFA0EB3"/>
    <w:rsid w:val="2DFF6406"/>
    <w:rsid w:val="2E894691"/>
    <w:rsid w:val="2EED2C96"/>
    <w:rsid w:val="2F047404"/>
    <w:rsid w:val="2FB80EAC"/>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30332D"/>
    <w:rsid w:val="33687957"/>
    <w:rsid w:val="33801353"/>
    <w:rsid w:val="339A10EE"/>
    <w:rsid w:val="33A5F371"/>
    <w:rsid w:val="33A85951"/>
    <w:rsid w:val="33C3163A"/>
    <w:rsid w:val="33C7A46F"/>
    <w:rsid w:val="33D758B2"/>
    <w:rsid w:val="34174EA4"/>
    <w:rsid w:val="34A21CCF"/>
    <w:rsid w:val="34B448A8"/>
    <w:rsid w:val="34BDA56C"/>
    <w:rsid w:val="34D17727"/>
    <w:rsid w:val="34F09F70"/>
    <w:rsid w:val="34F5B75A"/>
    <w:rsid w:val="3545C55B"/>
    <w:rsid w:val="356E638F"/>
    <w:rsid w:val="35D05C27"/>
    <w:rsid w:val="35E87EEF"/>
    <w:rsid w:val="3614A14D"/>
    <w:rsid w:val="3623218A"/>
    <w:rsid w:val="365732C7"/>
    <w:rsid w:val="365EABA5"/>
    <w:rsid w:val="369D61A0"/>
    <w:rsid w:val="36CB5DA2"/>
    <w:rsid w:val="370945C1"/>
    <w:rsid w:val="375B2943"/>
    <w:rsid w:val="376B0DD8"/>
    <w:rsid w:val="37A5D59C"/>
    <w:rsid w:val="37B1ED64"/>
    <w:rsid w:val="37D921E5"/>
    <w:rsid w:val="37F45C58"/>
    <w:rsid w:val="37FFE643"/>
    <w:rsid w:val="38020F4A"/>
    <w:rsid w:val="382896AF"/>
    <w:rsid w:val="38312021"/>
    <w:rsid w:val="383EB10D"/>
    <w:rsid w:val="385C2081"/>
    <w:rsid w:val="389A0CAC"/>
    <w:rsid w:val="38CA8BA0"/>
    <w:rsid w:val="38D92552"/>
    <w:rsid w:val="391536F1"/>
    <w:rsid w:val="399CA544"/>
    <w:rsid w:val="39EB4452"/>
    <w:rsid w:val="39F50E14"/>
    <w:rsid w:val="3A241712"/>
    <w:rsid w:val="3A5C4171"/>
    <w:rsid w:val="3A6D7059"/>
    <w:rsid w:val="3A7FFEAD"/>
    <w:rsid w:val="3A9DC011"/>
    <w:rsid w:val="3ADC5CA2"/>
    <w:rsid w:val="3AEF8848"/>
    <w:rsid w:val="3BCE402B"/>
    <w:rsid w:val="3C223163"/>
    <w:rsid w:val="3C55FE70"/>
    <w:rsid w:val="3C5F389C"/>
    <w:rsid w:val="3C6978B0"/>
    <w:rsid w:val="3CEAEC56"/>
    <w:rsid w:val="3CFD4BC8"/>
    <w:rsid w:val="3D172AF8"/>
    <w:rsid w:val="3D333187"/>
    <w:rsid w:val="3D614C3F"/>
    <w:rsid w:val="3D9E2164"/>
    <w:rsid w:val="3DA9FA0C"/>
    <w:rsid w:val="3DF6B99F"/>
    <w:rsid w:val="3E665A15"/>
    <w:rsid w:val="3E742C68"/>
    <w:rsid w:val="3F075CD6"/>
    <w:rsid w:val="3F23643C"/>
    <w:rsid w:val="3F464691"/>
    <w:rsid w:val="3F5757A1"/>
    <w:rsid w:val="3F5C6EF0"/>
    <w:rsid w:val="3F7DC741"/>
    <w:rsid w:val="3F8FB121"/>
    <w:rsid w:val="3FA0183A"/>
    <w:rsid w:val="3FA532F5"/>
    <w:rsid w:val="3FB3A563"/>
    <w:rsid w:val="3FB8909B"/>
    <w:rsid w:val="3FFE4B66"/>
    <w:rsid w:val="403E177F"/>
    <w:rsid w:val="407A7174"/>
    <w:rsid w:val="408E13E9"/>
    <w:rsid w:val="4096220C"/>
    <w:rsid w:val="40E0B56D"/>
    <w:rsid w:val="41432D4D"/>
    <w:rsid w:val="416E5649"/>
    <w:rsid w:val="41881474"/>
    <w:rsid w:val="41951C48"/>
    <w:rsid w:val="41B4ADCB"/>
    <w:rsid w:val="420267DC"/>
    <w:rsid w:val="42497505"/>
    <w:rsid w:val="42B96188"/>
    <w:rsid w:val="42C46A21"/>
    <w:rsid w:val="42EE5CAD"/>
    <w:rsid w:val="42FF9717"/>
    <w:rsid w:val="430516F4"/>
    <w:rsid w:val="433734D0"/>
    <w:rsid w:val="43789DC5"/>
    <w:rsid w:val="4389F699"/>
    <w:rsid w:val="43BE14F3"/>
    <w:rsid w:val="43C9E4D7"/>
    <w:rsid w:val="444D322F"/>
    <w:rsid w:val="449B0AC8"/>
    <w:rsid w:val="44BD69EB"/>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082673"/>
    <w:rsid w:val="4837AEFC"/>
    <w:rsid w:val="48495E54"/>
    <w:rsid w:val="48659B4B"/>
    <w:rsid w:val="486ACA0B"/>
    <w:rsid w:val="48823D02"/>
    <w:rsid w:val="48D0EB01"/>
    <w:rsid w:val="48D71605"/>
    <w:rsid w:val="495FB6C5"/>
    <w:rsid w:val="49E3BAEE"/>
    <w:rsid w:val="49F55AFD"/>
    <w:rsid w:val="4A0A26D2"/>
    <w:rsid w:val="4AA541A9"/>
    <w:rsid w:val="4AF869CF"/>
    <w:rsid w:val="4B7B5C1B"/>
    <w:rsid w:val="4BAE52DF"/>
    <w:rsid w:val="4BC7EB50"/>
    <w:rsid w:val="4C1F38D0"/>
    <w:rsid w:val="4C39D31D"/>
    <w:rsid w:val="4C39DC41"/>
    <w:rsid w:val="4CA879A5"/>
    <w:rsid w:val="4CD739A2"/>
    <w:rsid w:val="4CF34A59"/>
    <w:rsid w:val="4D24131B"/>
    <w:rsid w:val="4D4F9915"/>
    <w:rsid w:val="4D7A7203"/>
    <w:rsid w:val="4D8F1B29"/>
    <w:rsid w:val="4DAD5CCE"/>
    <w:rsid w:val="4DC6EDBF"/>
    <w:rsid w:val="4DF653AC"/>
    <w:rsid w:val="4E0EA330"/>
    <w:rsid w:val="4EC0CEC8"/>
    <w:rsid w:val="4ECC1858"/>
    <w:rsid w:val="4ED32C7E"/>
    <w:rsid w:val="4EFD0A57"/>
    <w:rsid w:val="4F132029"/>
    <w:rsid w:val="4F92C941"/>
    <w:rsid w:val="4FAB2A22"/>
    <w:rsid w:val="4FE42295"/>
    <w:rsid w:val="5011B585"/>
    <w:rsid w:val="507B225C"/>
    <w:rsid w:val="50902607"/>
    <w:rsid w:val="50B2F756"/>
    <w:rsid w:val="50D8673C"/>
    <w:rsid w:val="50DC644B"/>
    <w:rsid w:val="50E7376D"/>
    <w:rsid w:val="50F7B9E4"/>
    <w:rsid w:val="511E7CD8"/>
    <w:rsid w:val="51475777"/>
    <w:rsid w:val="5195E090"/>
    <w:rsid w:val="51CF74E3"/>
    <w:rsid w:val="521F9A1D"/>
    <w:rsid w:val="524916AC"/>
    <w:rsid w:val="52C83989"/>
    <w:rsid w:val="52D401A6"/>
    <w:rsid w:val="52D6E996"/>
    <w:rsid w:val="52FEE03C"/>
    <w:rsid w:val="53056D85"/>
    <w:rsid w:val="535C4E7F"/>
    <w:rsid w:val="53B1791B"/>
    <w:rsid w:val="53C5012B"/>
    <w:rsid w:val="53CC27A6"/>
    <w:rsid w:val="53DA4EC3"/>
    <w:rsid w:val="5409B3C7"/>
    <w:rsid w:val="540E76C0"/>
    <w:rsid w:val="5441D9F1"/>
    <w:rsid w:val="54846EF2"/>
    <w:rsid w:val="54A31D35"/>
    <w:rsid w:val="54BB5088"/>
    <w:rsid w:val="54D72401"/>
    <w:rsid w:val="54ED4C20"/>
    <w:rsid w:val="550C37A2"/>
    <w:rsid w:val="552C19E1"/>
    <w:rsid w:val="55300C8E"/>
    <w:rsid w:val="55891C9C"/>
    <w:rsid w:val="558B620A"/>
    <w:rsid w:val="55943A1A"/>
    <w:rsid w:val="55B69146"/>
    <w:rsid w:val="55C986F2"/>
    <w:rsid w:val="55D9857D"/>
    <w:rsid w:val="55F85053"/>
    <w:rsid w:val="56177D00"/>
    <w:rsid w:val="561C2060"/>
    <w:rsid w:val="56BF4E49"/>
    <w:rsid w:val="571C3A45"/>
    <w:rsid w:val="57A91AD6"/>
    <w:rsid w:val="57CF077F"/>
    <w:rsid w:val="57DA10A9"/>
    <w:rsid w:val="582726A1"/>
    <w:rsid w:val="582D4017"/>
    <w:rsid w:val="58733B38"/>
    <w:rsid w:val="589D2963"/>
    <w:rsid w:val="58C13791"/>
    <w:rsid w:val="58C9DF04"/>
    <w:rsid w:val="58F6793E"/>
    <w:rsid w:val="591AD592"/>
    <w:rsid w:val="5924BC01"/>
    <w:rsid w:val="594F0101"/>
    <w:rsid w:val="5987A165"/>
    <w:rsid w:val="59D616F9"/>
    <w:rsid w:val="59DFD067"/>
    <w:rsid w:val="5A725F77"/>
    <w:rsid w:val="5A7871E4"/>
    <w:rsid w:val="5AD0167F"/>
    <w:rsid w:val="5ADE7D19"/>
    <w:rsid w:val="5B14F106"/>
    <w:rsid w:val="5B4F07ED"/>
    <w:rsid w:val="5BA266D5"/>
    <w:rsid w:val="5BA36840"/>
    <w:rsid w:val="5BB2208E"/>
    <w:rsid w:val="5BF907F8"/>
    <w:rsid w:val="5C3F445D"/>
    <w:rsid w:val="5C4F885B"/>
    <w:rsid w:val="5C90F1DD"/>
    <w:rsid w:val="5CA86789"/>
    <w:rsid w:val="5CE92976"/>
    <w:rsid w:val="5D0B07E3"/>
    <w:rsid w:val="5D6677C8"/>
    <w:rsid w:val="5D8E4E18"/>
    <w:rsid w:val="5D97AFCC"/>
    <w:rsid w:val="5DA402F0"/>
    <w:rsid w:val="5DD79F42"/>
    <w:rsid w:val="5DF50B4C"/>
    <w:rsid w:val="5E127950"/>
    <w:rsid w:val="5E1AA210"/>
    <w:rsid w:val="5E4965AE"/>
    <w:rsid w:val="5E6C0022"/>
    <w:rsid w:val="5ECF75EF"/>
    <w:rsid w:val="5ED05A63"/>
    <w:rsid w:val="5EF66468"/>
    <w:rsid w:val="5F0C439F"/>
    <w:rsid w:val="5F10F09C"/>
    <w:rsid w:val="5F22EE18"/>
    <w:rsid w:val="5F497CA9"/>
    <w:rsid w:val="5F4C0C3F"/>
    <w:rsid w:val="5F64242D"/>
    <w:rsid w:val="5F8403D9"/>
    <w:rsid w:val="5F8B1768"/>
    <w:rsid w:val="5FA770D9"/>
    <w:rsid w:val="5FB84B9B"/>
    <w:rsid w:val="5FD3EE72"/>
    <w:rsid w:val="5FE2F0E5"/>
    <w:rsid w:val="5FFC2665"/>
    <w:rsid w:val="6003E10F"/>
    <w:rsid w:val="6088EABB"/>
    <w:rsid w:val="60982EBB"/>
    <w:rsid w:val="60AAACD8"/>
    <w:rsid w:val="60C9A08A"/>
    <w:rsid w:val="60D94003"/>
    <w:rsid w:val="610B037B"/>
    <w:rsid w:val="611064C9"/>
    <w:rsid w:val="612400C6"/>
    <w:rsid w:val="61B56F70"/>
    <w:rsid w:val="62145A44"/>
    <w:rsid w:val="624D56BB"/>
    <w:rsid w:val="62825078"/>
    <w:rsid w:val="62941EAA"/>
    <w:rsid w:val="62E0F9EA"/>
    <w:rsid w:val="6336822A"/>
    <w:rsid w:val="639F078C"/>
    <w:rsid w:val="63AA3D03"/>
    <w:rsid w:val="63AB6995"/>
    <w:rsid w:val="63C7B84E"/>
    <w:rsid w:val="640D236B"/>
    <w:rsid w:val="641A261A"/>
    <w:rsid w:val="641E6D96"/>
    <w:rsid w:val="64336ABF"/>
    <w:rsid w:val="64699B53"/>
    <w:rsid w:val="646C8156"/>
    <w:rsid w:val="64BDC615"/>
    <w:rsid w:val="64D4AE20"/>
    <w:rsid w:val="64D7C3D6"/>
    <w:rsid w:val="64FE478A"/>
    <w:rsid w:val="653C1EC7"/>
    <w:rsid w:val="65468A34"/>
    <w:rsid w:val="654A578E"/>
    <w:rsid w:val="6582978A"/>
    <w:rsid w:val="6590579C"/>
    <w:rsid w:val="659C909C"/>
    <w:rsid w:val="65C735AB"/>
    <w:rsid w:val="65E3B5F2"/>
    <w:rsid w:val="66031D0E"/>
    <w:rsid w:val="661A0932"/>
    <w:rsid w:val="662B16EE"/>
    <w:rsid w:val="662B7CE7"/>
    <w:rsid w:val="66396AB5"/>
    <w:rsid w:val="66B78CDF"/>
    <w:rsid w:val="66CD5922"/>
    <w:rsid w:val="66F48952"/>
    <w:rsid w:val="6703337E"/>
    <w:rsid w:val="674566A0"/>
    <w:rsid w:val="6751A727"/>
    <w:rsid w:val="6762C558"/>
    <w:rsid w:val="677CBA4F"/>
    <w:rsid w:val="67937B66"/>
    <w:rsid w:val="67B8B9B5"/>
    <w:rsid w:val="67BF214C"/>
    <w:rsid w:val="67D08986"/>
    <w:rsid w:val="681AA8BA"/>
    <w:rsid w:val="68D0A54D"/>
    <w:rsid w:val="69020CEC"/>
    <w:rsid w:val="69962FCE"/>
    <w:rsid w:val="69B25D20"/>
    <w:rsid w:val="69FB573C"/>
    <w:rsid w:val="6A2B45C1"/>
    <w:rsid w:val="6A3F19AC"/>
    <w:rsid w:val="6A590DE0"/>
    <w:rsid w:val="6AAA9485"/>
    <w:rsid w:val="6AD66DCB"/>
    <w:rsid w:val="6B49A675"/>
    <w:rsid w:val="6BB01B77"/>
    <w:rsid w:val="6BB848CA"/>
    <w:rsid w:val="6BF8E92E"/>
    <w:rsid w:val="6C260E18"/>
    <w:rsid w:val="6C382C77"/>
    <w:rsid w:val="6C3E277C"/>
    <w:rsid w:val="6C7D4B2E"/>
    <w:rsid w:val="6CD42832"/>
    <w:rsid w:val="6D31EF32"/>
    <w:rsid w:val="6D3BD39B"/>
    <w:rsid w:val="6D3D13E0"/>
    <w:rsid w:val="6D4ECDA7"/>
    <w:rsid w:val="6DB66BBB"/>
    <w:rsid w:val="6DB8DC69"/>
    <w:rsid w:val="6DBFE5E2"/>
    <w:rsid w:val="6E1C02DD"/>
    <w:rsid w:val="6E883A01"/>
    <w:rsid w:val="6EE12FE3"/>
    <w:rsid w:val="6F0E7CBF"/>
    <w:rsid w:val="6F2E6FF4"/>
    <w:rsid w:val="6F685621"/>
    <w:rsid w:val="6F92269E"/>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06587D"/>
    <w:rsid w:val="7314B57C"/>
    <w:rsid w:val="731C538B"/>
    <w:rsid w:val="7331A717"/>
    <w:rsid w:val="735C7B14"/>
    <w:rsid w:val="736669E6"/>
    <w:rsid w:val="738FB9D1"/>
    <w:rsid w:val="73FB8E9E"/>
    <w:rsid w:val="7426387E"/>
    <w:rsid w:val="74583EB6"/>
    <w:rsid w:val="745987C9"/>
    <w:rsid w:val="746360FF"/>
    <w:rsid w:val="749D6014"/>
    <w:rsid w:val="74BD3EBA"/>
    <w:rsid w:val="74D19715"/>
    <w:rsid w:val="74D68DC7"/>
    <w:rsid w:val="74E9B4AF"/>
    <w:rsid w:val="74FF640B"/>
    <w:rsid w:val="75295C75"/>
    <w:rsid w:val="75614E0F"/>
    <w:rsid w:val="75B1CE6B"/>
    <w:rsid w:val="75C612F4"/>
    <w:rsid w:val="76131653"/>
    <w:rsid w:val="762E19A6"/>
    <w:rsid w:val="76462BE2"/>
    <w:rsid w:val="7681AF25"/>
    <w:rsid w:val="76FEC164"/>
    <w:rsid w:val="76FF27F8"/>
    <w:rsid w:val="773B07C7"/>
    <w:rsid w:val="774D6E24"/>
    <w:rsid w:val="77C4BD1A"/>
    <w:rsid w:val="788EED21"/>
    <w:rsid w:val="78911745"/>
    <w:rsid w:val="78A6EFD5"/>
    <w:rsid w:val="78AD90CA"/>
    <w:rsid w:val="78CFBC31"/>
    <w:rsid w:val="78D458D5"/>
    <w:rsid w:val="78E86FF2"/>
    <w:rsid w:val="78FE7B79"/>
    <w:rsid w:val="790C1232"/>
    <w:rsid w:val="7979C4D9"/>
    <w:rsid w:val="797C6F1C"/>
    <w:rsid w:val="79853E8A"/>
    <w:rsid w:val="7988FCDB"/>
    <w:rsid w:val="79B40A9D"/>
    <w:rsid w:val="79C97604"/>
    <w:rsid w:val="79CDEE57"/>
    <w:rsid w:val="7A318D99"/>
    <w:rsid w:val="7A60E508"/>
    <w:rsid w:val="7A9BED0F"/>
    <w:rsid w:val="7AAE1C72"/>
    <w:rsid w:val="7ABC5A0D"/>
    <w:rsid w:val="7B29BE38"/>
    <w:rsid w:val="7B415255"/>
    <w:rsid w:val="7B734558"/>
    <w:rsid w:val="7B77F165"/>
    <w:rsid w:val="7BB9E510"/>
    <w:rsid w:val="7BC6204D"/>
    <w:rsid w:val="7BCA6F39"/>
    <w:rsid w:val="7BD3723F"/>
    <w:rsid w:val="7BEB1AB4"/>
    <w:rsid w:val="7C38C02B"/>
    <w:rsid w:val="7CD4B096"/>
    <w:rsid w:val="7D382AD7"/>
    <w:rsid w:val="7D8705EA"/>
    <w:rsid w:val="7D9050C0"/>
    <w:rsid w:val="7E302BAB"/>
    <w:rsid w:val="7E33329E"/>
    <w:rsid w:val="7E33504C"/>
    <w:rsid w:val="7E7EC4E6"/>
    <w:rsid w:val="7EC3368B"/>
    <w:rsid w:val="7EC4C3B7"/>
    <w:rsid w:val="7ECEF2B5"/>
    <w:rsid w:val="7EE03426"/>
    <w:rsid w:val="7F007624"/>
    <w:rsid w:val="7F868BB6"/>
    <w:rsid w:val="7F8C2A13"/>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 w:type="table" w:customStyle="1" w:styleId="187">
    <w:name w:val="x Tableau page de garde2"/>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6</Pages>
  <Words>2509</Words>
  <Characters>12879</Characters>
  <Lines>105</Lines>
  <Paragraphs>29</Paragraphs>
  <TotalTime>6</TotalTime>
  <ScaleCrop>false</ScaleCrop>
  <LinksUpToDate>false</LinksUpToDate>
  <CharactersWithSpaces>15380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2025-05-09T09:57:45Z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2052-12.1.0.20784</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